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F2C9" w14:textId="3E59C314" w:rsidR="004461BD" w:rsidRPr="001A00F1" w:rsidRDefault="00000000">
      <w:pPr>
        <w:pStyle w:val="Heading1"/>
        <w:rPr>
          <w:lang w:val="it-IT"/>
        </w:rPr>
      </w:pPr>
      <w:r w:rsidRPr="001A00F1">
        <w:rPr>
          <w:lang w:val="it-IT"/>
        </w:rPr>
        <w:t xml:space="preserve">CONSILIUL LOCAL AL </w:t>
      </w:r>
      <w:r w:rsidR="001A00F1">
        <w:rPr>
          <w:lang w:val="it-IT"/>
        </w:rPr>
        <w:t>COMUNEI MALAIA</w:t>
      </w:r>
    </w:p>
    <w:p w14:paraId="6662ECBF" w14:textId="77777777" w:rsidR="004461BD" w:rsidRPr="001A00F1" w:rsidRDefault="00000000">
      <w:pPr>
        <w:pStyle w:val="Heading2"/>
        <w:rPr>
          <w:lang w:val="it-IT"/>
        </w:rPr>
      </w:pPr>
      <w:r w:rsidRPr="001A00F1">
        <w:rPr>
          <w:lang w:val="it-IT"/>
        </w:rPr>
        <w:t>MINUTA ȘEDINȚEI ORDINARE</w:t>
      </w:r>
    </w:p>
    <w:p w14:paraId="7C215298" w14:textId="74EE8D2F" w:rsidR="004461BD" w:rsidRPr="001A00F1" w:rsidRDefault="00000000">
      <w:pPr>
        <w:rPr>
          <w:lang w:val="it-IT"/>
        </w:rPr>
      </w:pPr>
      <w:r w:rsidRPr="001A00F1">
        <w:rPr>
          <w:lang w:val="it-IT"/>
        </w:rPr>
        <w:t>Data: 2</w:t>
      </w:r>
      <w:r w:rsidR="00930E2E">
        <w:rPr>
          <w:lang w:val="it-IT"/>
        </w:rPr>
        <w:t>7</w:t>
      </w:r>
      <w:r w:rsidRPr="001A00F1">
        <w:rPr>
          <w:lang w:val="it-IT"/>
        </w:rPr>
        <w:t xml:space="preserve"> </w:t>
      </w:r>
      <w:r w:rsidR="00930E2E">
        <w:rPr>
          <w:lang w:val="it-IT"/>
        </w:rPr>
        <w:t>februarie</w:t>
      </w:r>
      <w:r w:rsidRPr="001A00F1">
        <w:rPr>
          <w:lang w:val="it-IT"/>
        </w:rPr>
        <w:t xml:space="preserve"> 2025</w:t>
      </w:r>
    </w:p>
    <w:p w14:paraId="256A910C" w14:textId="77777777" w:rsidR="004461BD" w:rsidRPr="001A00F1" w:rsidRDefault="00000000">
      <w:pPr>
        <w:rPr>
          <w:lang w:val="it-IT"/>
        </w:rPr>
      </w:pPr>
      <w:r w:rsidRPr="001A00F1">
        <w:rPr>
          <w:lang w:val="it-IT"/>
        </w:rPr>
        <w:t>Ora: 14:00</w:t>
      </w:r>
    </w:p>
    <w:p w14:paraId="044B4EB5" w14:textId="749476A7" w:rsidR="004461BD" w:rsidRPr="001A00F1" w:rsidRDefault="00000000">
      <w:pPr>
        <w:rPr>
          <w:lang w:val="it-IT"/>
        </w:rPr>
      </w:pPr>
      <w:r w:rsidRPr="001A00F1">
        <w:rPr>
          <w:lang w:val="it-IT"/>
        </w:rPr>
        <w:t xml:space="preserve">Locul desfășurării: Sala de ședințe a Primăriei </w:t>
      </w:r>
      <w:r w:rsidR="001A00F1" w:rsidRPr="001A00F1">
        <w:rPr>
          <w:lang w:val="it-IT"/>
        </w:rPr>
        <w:t>Comunei Ma</w:t>
      </w:r>
      <w:r w:rsidR="001A00F1">
        <w:rPr>
          <w:lang w:val="it-IT"/>
        </w:rPr>
        <w:t>laia</w:t>
      </w:r>
    </w:p>
    <w:p w14:paraId="581724F5" w14:textId="47255CF0" w:rsidR="004461BD" w:rsidRPr="001A00F1" w:rsidRDefault="00000000">
      <w:pPr>
        <w:rPr>
          <w:lang w:val="pt-BR"/>
        </w:rPr>
      </w:pPr>
      <w:r w:rsidRPr="001A00F1">
        <w:rPr>
          <w:lang w:val="pt-BR"/>
        </w:rPr>
        <w:t>Președintele de ședință:</w:t>
      </w:r>
      <w:r w:rsidR="00120C0C">
        <w:rPr>
          <w:lang w:val="pt-BR"/>
        </w:rPr>
        <w:t xml:space="preserve"> Pleșanu Constantin Ștefan</w:t>
      </w:r>
    </w:p>
    <w:p w14:paraId="0AF1B57B" w14:textId="47B78710" w:rsidR="004461BD" w:rsidRPr="001A00F1" w:rsidRDefault="00000000">
      <w:pPr>
        <w:rPr>
          <w:lang w:val="pt-BR"/>
        </w:rPr>
      </w:pPr>
      <w:r w:rsidRPr="001A00F1">
        <w:rPr>
          <w:lang w:val="pt-BR"/>
        </w:rPr>
        <w:t xml:space="preserve">Secretarul general: </w:t>
      </w:r>
      <w:r w:rsidR="001A00F1" w:rsidRPr="001A00F1">
        <w:rPr>
          <w:lang w:val="pt-BR"/>
        </w:rPr>
        <w:t>Pleșanu Ana-Maria</w:t>
      </w:r>
    </w:p>
    <w:p w14:paraId="75CBE76D" w14:textId="77777777" w:rsidR="004461BD" w:rsidRPr="006F2B57" w:rsidRDefault="00000000">
      <w:pPr>
        <w:rPr>
          <w:lang w:val="it-IT"/>
        </w:rPr>
      </w:pPr>
      <w:r w:rsidRPr="006F2B57">
        <w:rPr>
          <w:lang w:val="it-IT"/>
        </w:rPr>
        <w:t>Participanți:</w:t>
      </w:r>
    </w:p>
    <w:p w14:paraId="2A7A4632" w14:textId="25A6A216" w:rsidR="004461BD" w:rsidRPr="001A00F1" w:rsidRDefault="00000000">
      <w:pPr>
        <w:rPr>
          <w:lang w:val="it-IT"/>
        </w:rPr>
      </w:pPr>
      <w:r w:rsidRPr="001A00F1">
        <w:rPr>
          <w:lang w:val="it-IT"/>
        </w:rPr>
        <w:t xml:space="preserve">- Consilieri prezenți: </w:t>
      </w:r>
      <w:r w:rsidR="0041311A">
        <w:rPr>
          <w:lang w:val="it-IT"/>
        </w:rPr>
        <w:t>11</w:t>
      </w:r>
    </w:p>
    <w:p w14:paraId="4F6C6ED4" w14:textId="26B13E49" w:rsidR="004461BD" w:rsidRPr="0041311A" w:rsidRDefault="00000000" w:rsidP="0041311A">
      <w:pPr>
        <w:rPr>
          <w:lang w:val="it-IT"/>
        </w:rPr>
      </w:pPr>
      <w:r w:rsidRPr="001A00F1">
        <w:rPr>
          <w:lang w:val="it-IT"/>
        </w:rPr>
        <w:t xml:space="preserve">- Consilieri absenți: </w:t>
      </w:r>
      <w:r w:rsidR="0041311A">
        <w:rPr>
          <w:lang w:val="it-IT"/>
        </w:rPr>
        <w:t>-</w:t>
      </w:r>
    </w:p>
    <w:p w14:paraId="0DE4A019" w14:textId="77777777" w:rsidR="004461BD" w:rsidRDefault="00000000">
      <w:pPr>
        <w:rPr>
          <w:lang w:val="it-IT"/>
        </w:rPr>
      </w:pPr>
      <w:r w:rsidRPr="006F2B57">
        <w:rPr>
          <w:lang w:val="it-IT"/>
        </w:rPr>
        <w:t>Ordinea de zi aprobată:</w:t>
      </w:r>
    </w:p>
    <w:p w14:paraId="6C3B14B2" w14:textId="77777777" w:rsidR="0041311A" w:rsidRPr="0041311A" w:rsidRDefault="0041311A" w:rsidP="0041311A">
      <w:pPr>
        <w:rPr>
          <w:lang w:val="it-IT"/>
        </w:rPr>
      </w:pPr>
      <w:r w:rsidRPr="0041311A">
        <w:rPr>
          <w:lang w:val="it-IT"/>
        </w:rPr>
        <w:t>1.Aprobarea ordinii de zi a sedinței ordinare din data de 27.02.2025;</w:t>
      </w:r>
    </w:p>
    <w:p w14:paraId="3195D37F" w14:textId="77777777" w:rsidR="0041311A" w:rsidRPr="0041311A" w:rsidRDefault="0041311A" w:rsidP="0041311A">
      <w:pPr>
        <w:rPr>
          <w:lang w:val="it-IT"/>
        </w:rPr>
      </w:pPr>
      <w:r w:rsidRPr="0041311A">
        <w:rPr>
          <w:lang w:val="it-IT"/>
        </w:rPr>
        <w:t>2.Aprobarea procesului verbal al şedinţei ordinare a Consiliului local Malaia din data de 05.02.2025.</w:t>
      </w:r>
    </w:p>
    <w:p w14:paraId="5BDF7917" w14:textId="77777777" w:rsidR="0041311A" w:rsidRPr="0041311A" w:rsidRDefault="0041311A" w:rsidP="0041311A">
      <w:pPr>
        <w:rPr>
          <w:lang w:val="it-IT"/>
        </w:rPr>
      </w:pPr>
      <w:r w:rsidRPr="0041311A">
        <w:rPr>
          <w:lang w:val="it-IT"/>
        </w:rPr>
        <w:t>3.Aprobarea procesului verbal al şedinţei ordinare a Consiliului local Malaia din data de 10.02.2025.</w:t>
      </w:r>
    </w:p>
    <w:p w14:paraId="27354BE9" w14:textId="77777777" w:rsidR="0041311A" w:rsidRPr="0041311A" w:rsidRDefault="0041311A" w:rsidP="0041311A">
      <w:pPr>
        <w:rPr>
          <w:lang w:val="it-IT"/>
        </w:rPr>
      </w:pPr>
      <w:r w:rsidRPr="0041311A">
        <w:rPr>
          <w:lang w:val="it-IT"/>
        </w:rPr>
        <w:t>4.Proiect de hotărâre privind : modificarea structurii funcţionale a aparatului de specialitate al primarului comunei Malaia, judeţul Vâlcea, transformându-se postul de referent din cadrul compartimentului taxe și impozite în consilier debutant în cadrul aceluiași compartiment.</w:t>
      </w:r>
    </w:p>
    <w:p w14:paraId="42ADFA58" w14:textId="77777777" w:rsidR="0041311A" w:rsidRPr="0041311A" w:rsidRDefault="0041311A" w:rsidP="0041311A">
      <w:pPr>
        <w:rPr>
          <w:lang w:val="it-IT"/>
        </w:rPr>
      </w:pPr>
      <w:r w:rsidRPr="0041311A">
        <w:rPr>
          <w:lang w:val="it-IT"/>
        </w:rPr>
        <w:t xml:space="preserve">           Inițiator : primarul comunei Malaia</w:t>
      </w:r>
    </w:p>
    <w:p w14:paraId="2769CD80" w14:textId="77777777" w:rsidR="0041311A" w:rsidRPr="0041311A" w:rsidRDefault="0041311A" w:rsidP="0041311A">
      <w:pPr>
        <w:rPr>
          <w:lang w:val="it-IT"/>
        </w:rPr>
      </w:pPr>
      <w:r w:rsidRPr="0041311A">
        <w:rPr>
          <w:lang w:val="it-IT"/>
        </w:rPr>
        <w:t xml:space="preserve">                       Avizare : comisiile de specialitate nr.1-3</w:t>
      </w:r>
    </w:p>
    <w:p w14:paraId="20FD5E93" w14:textId="77777777" w:rsidR="0041311A" w:rsidRPr="0041311A" w:rsidRDefault="0041311A" w:rsidP="0041311A">
      <w:pPr>
        <w:rPr>
          <w:lang w:val="it-IT"/>
        </w:rPr>
      </w:pPr>
      <w:r w:rsidRPr="0041311A">
        <w:rPr>
          <w:lang w:val="it-IT"/>
        </w:rPr>
        <w:t>5.Proiect de hotărâre privind : aprobarea  rezultatului inventarierii bunurilor apartinand comunei Malaia pentru anul- 2024</w:t>
      </w:r>
    </w:p>
    <w:p w14:paraId="3321F449" w14:textId="77777777" w:rsidR="0041311A" w:rsidRPr="0041311A" w:rsidRDefault="0041311A" w:rsidP="0041311A">
      <w:pPr>
        <w:rPr>
          <w:lang w:val="it-IT"/>
        </w:rPr>
      </w:pPr>
      <w:r w:rsidRPr="0041311A">
        <w:rPr>
          <w:lang w:val="it-IT"/>
        </w:rPr>
        <w:t xml:space="preserve">            Inițiator : primarul comunei Malaia</w:t>
      </w:r>
    </w:p>
    <w:p w14:paraId="38A567EA" w14:textId="77777777" w:rsidR="0041311A" w:rsidRPr="0041311A" w:rsidRDefault="0041311A" w:rsidP="0041311A">
      <w:pPr>
        <w:rPr>
          <w:lang w:val="it-IT"/>
        </w:rPr>
      </w:pPr>
      <w:r w:rsidRPr="0041311A">
        <w:rPr>
          <w:lang w:val="it-IT"/>
        </w:rPr>
        <w:t>Avizare : comisiile de specialitate nr.1-3……………………..</w:t>
      </w:r>
    </w:p>
    <w:p w14:paraId="3C905C37" w14:textId="77777777" w:rsidR="0041311A" w:rsidRPr="0041311A" w:rsidRDefault="0041311A" w:rsidP="0041311A">
      <w:pPr>
        <w:rPr>
          <w:lang w:val="it-IT"/>
        </w:rPr>
      </w:pPr>
      <w:r w:rsidRPr="0041311A">
        <w:rPr>
          <w:lang w:val="it-IT"/>
        </w:rPr>
        <w:lastRenderedPageBreak/>
        <w:t>6.Proiect de hotărâre privind:  modificarea și completarea hotărârii nr. 35 din 31 mai 2021, privind: identificarea și actualizarea inventarului bunurilor care alcătuiesc domeniul privat al  comunei Malaia, județul Vâlcea</w:t>
      </w:r>
    </w:p>
    <w:p w14:paraId="092E8C84" w14:textId="77777777" w:rsidR="0041311A" w:rsidRPr="0041311A" w:rsidRDefault="0041311A" w:rsidP="0041311A">
      <w:pPr>
        <w:rPr>
          <w:lang w:val="it-IT"/>
        </w:rPr>
      </w:pPr>
      <w:r w:rsidRPr="0041311A">
        <w:rPr>
          <w:lang w:val="it-IT"/>
        </w:rPr>
        <w:t xml:space="preserve">     Inițiator : primarul comunei Malaia</w:t>
      </w:r>
    </w:p>
    <w:p w14:paraId="59D151F5" w14:textId="77777777" w:rsidR="0041311A" w:rsidRPr="0041311A" w:rsidRDefault="0041311A" w:rsidP="0041311A">
      <w:pPr>
        <w:rPr>
          <w:lang w:val="it-IT"/>
        </w:rPr>
      </w:pPr>
      <w:r w:rsidRPr="0041311A">
        <w:rPr>
          <w:lang w:val="it-IT"/>
        </w:rPr>
        <w:t xml:space="preserve">                       Avizare : comisiile de specialitate nr.1-3……………………..</w:t>
      </w:r>
    </w:p>
    <w:p w14:paraId="4E421213" w14:textId="77777777" w:rsidR="0041311A" w:rsidRPr="0041311A" w:rsidRDefault="0041311A" w:rsidP="0041311A">
      <w:pPr>
        <w:rPr>
          <w:lang w:val="it-IT"/>
        </w:rPr>
      </w:pPr>
      <w:r w:rsidRPr="0041311A">
        <w:rPr>
          <w:lang w:val="it-IT"/>
        </w:rPr>
        <w:t>Ordinea de zi a ședinței Consiliului Local Malaia se suplimentează cu următoarele proiecte:</w:t>
      </w:r>
    </w:p>
    <w:p w14:paraId="57BC3639" w14:textId="77777777" w:rsidR="0041311A" w:rsidRPr="0041311A" w:rsidRDefault="0041311A" w:rsidP="0041311A">
      <w:pPr>
        <w:rPr>
          <w:lang w:val="it-IT"/>
        </w:rPr>
      </w:pPr>
      <w:r w:rsidRPr="0041311A">
        <w:rPr>
          <w:lang w:val="it-IT"/>
        </w:rPr>
        <w:t>7. Proiect de hotărâre privind:   aprobarea constituirii unui drept de superficie, cu titlu gratuit,  în favoarea Serviciului de Telecomunicatii Speciale asupra terenului, ce aparține domeniului privat al comunei Malaia, în suprafață de 500 mp, situat în comuna Malaia, județul Vâlcea, înscris în Cartea Funciară nr. 37870, având nr. cadastral 37870</w:t>
      </w:r>
    </w:p>
    <w:p w14:paraId="6A7901F2" w14:textId="77777777" w:rsidR="0041311A" w:rsidRPr="0041311A" w:rsidRDefault="0041311A" w:rsidP="0041311A">
      <w:pPr>
        <w:rPr>
          <w:lang w:val="it-IT"/>
        </w:rPr>
      </w:pPr>
      <w:r w:rsidRPr="0041311A">
        <w:rPr>
          <w:lang w:val="it-IT"/>
        </w:rPr>
        <w:t>8. Privitor la: aprobarea Strategiei de dezvoltare locală pentru perioada 2025-2030, a comunei Malaia, județul Vâlcea</w:t>
      </w:r>
    </w:p>
    <w:p w14:paraId="3F4C8791" w14:textId="77777777" w:rsidR="0041311A" w:rsidRPr="0041311A" w:rsidRDefault="0041311A" w:rsidP="0041311A">
      <w:pPr>
        <w:rPr>
          <w:lang w:val="it-IT"/>
        </w:rPr>
      </w:pPr>
      <w:r w:rsidRPr="0041311A">
        <w:rPr>
          <w:lang w:val="it-IT"/>
        </w:rPr>
        <w:t xml:space="preserve">     Inițiator : primarul comunei Malaia</w:t>
      </w:r>
    </w:p>
    <w:p w14:paraId="75F999AB" w14:textId="77777777" w:rsidR="0041311A" w:rsidRPr="0041311A" w:rsidRDefault="0041311A" w:rsidP="0041311A">
      <w:pPr>
        <w:rPr>
          <w:lang w:val="it-IT"/>
        </w:rPr>
      </w:pPr>
      <w:r w:rsidRPr="0041311A">
        <w:rPr>
          <w:lang w:val="it-IT"/>
        </w:rPr>
        <w:t xml:space="preserve">           Avizare : comisiile de specialitate nr.1-3</w:t>
      </w:r>
    </w:p>
    <w:p w14:paraId="038926B7" w14:textId="77777777" w:rsidR="0041311A" w:rsidRPr="0041311A" w:rsidRDefault="0041311A" w:rsidP="0041311A">
      <w:pPr>
        <w:rPr>
          <w:lang w:val="it-IT"/>
        </w:rPr>
      </w:pPr>
      <w:r w:rsidRPr="0041311A">
        <w:rPr>
          <w:lang w:val="it-IT"/>
        </w:rPr>
        <w:t>9.  Proiect de hotărâre privind : constituiria Structurii de Guvernanță  și a Procedurii operaționale privind Structura de Guvernanță a Comunei Malaia</w:t>
      </w:r>
    </w:p>
    <w:p w14:paraId="3F9EFC0B" w14:textId="77777777" w:rsidR="0041311A" w:rsidRPr="0041311A" w:rsidRDefault="0041311A" w:rsidP="0041311A">
      <w:pPr>
        <w:rPr>
          <w:lang w:val="it-IT"/>
        </w:rPr>
      </w:pPr>
      <w:r w:rsidRPr="0041311A">
        <w:rPr>
          <w:lang w:val="it-IT"/>
        </w:rPr>
        <w:t xml:space="preserve">             Inițiator : primarul comunei Malaia</w:t>
      </w:r>
    </w:p>
    <w:p w14:paraId="5138095D" w14:textId="77777777" w:rsidR="0041311A" w:rsidRPr="0041311A" w:rsidRDefault="0041311A" w:rsidP="0041311A">
      <w:pPr>
        <w:rPr>
          <w:lang w:val="it-IT"/>
        </w:rPr>
      </w:pPr>
      <w:r w:rsidRPr="0041311A">
        <w:rPr>
          <w:lang w:val="it-IT"/>
        </w:rPr>
        <w:t xml:space="preserve">            Avizare : comisiile de specialitate nr.1-3</w:t>
      </w:r>
    </w:p>
    <w:p w14:paraId="6DCC06AE" w14:textId="77777777" w:rsidR="0041311A" w:rsidRPr="0041311A" w:rsidRDefault="0041311A" w:rsidP="0041311A">
      <w:pPr>
        <w:rPr>
          <w:lang w:val="it-IT"/>
        </w:rPr>
      </w:pPr>
      <w:r w:rsidRPr="0041311A">
        <w:rPr>
          <w:lang w:val="it-IT"/>
        </w:rPr>
        <w:t>10.  Proiect de hotărâre privind : aprobarea Raportului de selecție si prioritizare al Structurii de Guvernanță a Comunei Malaia, a Listei de proiecte prioritare pentru Prioritatea 7 - Dezvoltare teritorială sustenabilă</w:t>
      </w:r>
    </w:p>
    <w:p w14:paraId="47292F81" w14:textId="77777777" w:rsidR="0041311A" w:rsidRPr="0041311A" w:rsidRDefault="0041311A" w:rsidP="0041311A">
      <w:pPr>
        <w:rPr>
          <w:lang w:val="it-IT"/>
        </w:rPr>
      </w:pPr>
      <w:r w:rsidRPr="0041311A">
        <w:rPr>
          <w:lang w:val="it-IT"/>
        </w:rPr>
        <w:t xml:space="preserve">           Inițiator : primarul comunei Malaia</w:t>
      </w:r>
    </w:p>
    <w:p w14:paraId="12105017" w14:textId="77777777" w:rsidR="0041311A" w:rsidRPr="0041311A" w:rsidRDefault="0041311A" w:rsidP="0041311A">
      <w:pPr>
        <w:rPr>
          <w:lang w:val="it-IT"/>
        </w:rPr>
      </w:pPr>
      <w:r w:rsidRPr="0041311A">
        <w:rPr>
          <w:lang w:val="it-IT"/>
        </w:rPr>
        <w:t xml:space="preserve">           Avizare : comisiile de specialitate nr.1-3</w:t>
      </w:r>
    </w:p>
    <w:p w14:paraId="16DD4F3C" w14:textId="77777777" w:rsidR="0041311A" w:rsidRPr="0041311A" w:rsidRDefault="0041311A" w:rsidP="0041311A">
      <w:pPr>
        <w:rPr>
          <w:lang w:val="it-IT"/>
        </w:rPr>
      </w:pPr>
      <w:r w:rsidRPr="0041311A">
        <w:rPr>
          <w:lang w:val="it-IT"/>
        </w:rPr>
        <w:t xml:space="preserve">11.  Proiect de hotărâre privind probarea bugetului local al comunei Malaia, jud. Vâlcea, pe anul 2025                                </w:t>
      </w:r>
      <w:r w:rsidRPr="0041311A">
        <w:rPr>
          <w:lang w:val="it-IT"/>
        </w:rPr>
        <w:tab/>
      </w:r>
    </w:p>
    <w:p w14:paraId="43357236" w14:textId="77777777" w:rsidR="0041311A" w:rsidRPr="0041311A" w:rsidRDefault="0041311A" w:rsidP="0041311A">
      <w:pPr>
        <w:rPr>
          <w:lang w:val="it-IT"/>
        </w:rPr>
      </w:pPr>
      <w:r w:rsidRPr="0041311A">
        <w:rPr>
          <w:lang w:val="it-IT"/>
        </w:rPr>
        <w:t>Inițiator : primarul comunei Malaia</w:t>
      </w:r>
    </w:p>
    <w:p w14:paraId="746B4B0B" w14:textId="77777777" w:rsidR="0041311A" w:rsidRPr="0041311A" w:rsidRDefault="0041311A" w:rsidP="0041311A">
      <w:pPr>
        <w:rPr>
          <w:lang w:val="it-IT"/>
        </w:rPr>
      </w:pPr>
      <w:r w:rsidRPr="0041311A">
        <w:rPr>
          <w:lang w:val="it-IT"/>
        </w:rPr>
        <w:t xml:space="preserve">           Avizare : comisiile de specialitate nr.1-3</w:t>
      </w:r>
    </w:p>
    <w:p w14:paraId="532AE57F" w14:textId="77777777" w:rsidR="0041311A" w:rsidRPr="0041311A" w:rsidRDefault="0041311A" w:rsidP="0041311A">
      <w:pPr>
        <w:rPr>
          <w:lang w:val="it-IT"/>
        </w:rPr>
      </w:pPr>
      <w:r w:rsidRPr="0041311A">
        <w:rPr>
          <w:lang w:val="it-IT"/>
        </w:rPr>
        <w:t>12.   Proiect de hotărâre privind închirierea prin atribuire directă sau prin licitație publică cu strigare a suprafeței de 227.8303 ha pajiște în punctul Muntele Bălescu, aflată în proprietatea privată a comunei Malaia, județul Vâlcea</w:t>
      </w:r>
    </w:p>
    <w:p w14:paraId="2FB326C2" w14:textId="77777777" w:rsidR="0041311A" w:rsidRPr="0041311A" w:rsidRDefault="0041311A" w:rsidP="0041311A">
      <w:pPr>
        <w:rPr>
          <w:lang w:val="it-IT"/>
        </w:rPr>
      </w:pPr>
      <w:r w:rsidRPr="0041311A">
        <w:rPr>
          <w:lang w:val="it-IT"/>
        </w:rPr>
        <w:t xml:space="preserve">            Inițiator : primarul comunei Malaia</w:t>
      </w:r>
    </w:p>
    <w:p w14:paraId="06E2B05B" w14:textId="77777777" w:rsidR="0041311A" w:rsidRPr="0041311A" w:rsidRDefault="0041311A" w:rsidP="0041311A">
      <w:pPr>
        <w:rPr>
          <w:lang w:val="it-IT"/>
        </w:rPr>
      </w:pPr>
      <w:r w:rsidRPr="0041311A">
        <w:rPr>
          <w:lang w:val="it-IT"/>
        </w:rPr>
        <w:lastRenderedPageBreak/>
        <w:t xml:space="preserve">           Avizare : comisiile de specialitate nr.1-3</w:t>
      </w:r>
    </w:p>
    <w:p w14:paraId="4194384C" w14:textId="77777777" w:rsidR="0041311A" w:rsidRPr="0041311A" w:rsidRDefault="0041311A" w:rsidP="0041311A">
      <w:pPr>
        <w:rPr>
          <w:lang w:val="it-IT"/>
        </w:rPr>
      </w:pPr>
      <w:r w:rsidRPr="0041311A">
        <w:rPr>
          <w:lang w:val="it-IT"/>
        </w:rPr>
        <w:t>13.   Proiect de hotărâre privind  închirierea prin atribuire directă sau prin licitație publică cu strigare a suprafeței de 334.09 ha pajiște în punctul Muntele Galbenu, aflată în proprietatea privată a comunei Malaia, județul Vâlcea</w:t>
      </w:r>
    </w:p>
    <w:p w14:paraId="6E40A003" w14:textId="77777777" w:rsidR="0041311A" w:rsidRPr="0041311A" w:rsidRDefault="0041311A" w:rsidP="0041311A">
      <w:pPr>
        <w:rPr>
          <w:lang w:val="it-IT"/>
        </w:rPr>
      </w:pPr>
      <w:r w:rsidRPr="0041311A">
        <w:rPr>
          <w:lang w:val="it-IT"/>
        </w:rPr>
        <w:t xml:space="preserve">            Inițiator : primarul comunei Malaia</w:t>
      </w:r>
    </w:p>
    <w:p w14:paraId="40477C37" w14:textId="77777777" w:rsidR="0041311A" w:rsidRPr="0041311A" w:rsidRDefault="0041311A" w:rsidP="0041311A">
      <w:pPr>
        <w:rPr>
          <w:lang w:val="it-IT"/>
        </w:rPr>
      </w:pPr>
      <w:r w:rsidRPr="0041311A">
        <w:rPr>
          <w:lang w:val="it-IT"/>
        </w:rPr>
        <w:t xml:space="preserve">           Avizare : comisiile de specialitate nr.1-3</w:t>
      </w:r>
    </w:p>
    <w:p w14:paraId="11751DD4" w14:textId="77777777" w:rsidR="0041311A" w:rsidRPr="0041311A" w:rsidRDefault="0041311A" w:rsidP="0041311A">
      <w:pPr>
        <w:rPr>
          <w:lang w:val="it-IT"/>
        </w:rPr>
      </w:pPr>
      <w:r w:rsidRPr="0041311A">
        <w:rPr>
          <w:lang w:val="it-IT"/>
        </w:rPr>
        <w:t>14. Proiect de hotărâre privind închirierea prin atribuire directă sau prin licitație publică cu strigare a suprafeței de139.48   ha pajiște în punctul Gol Alpin Cocora, aflată în proprietatea privată a comunei Malaia, județul Vâlcea</w:t>
      </w:r>
    </w:p>
    <w:p w14:paraId="55060B4E" w14:textId="77777777" w:rsidR="0041311A" w:rsidRPr="0041311A" w:rsidRDefault="0041311A" w:rsidP="0041311A">
      <w:pPr>
        <w:rPr>
          <w:lang w:val="it-IT"/>
        </w:rPr>
      </w:pPr>
      <w:r w:rsidRPr="0041311A">
        <w:rPr>
          <w:lang w:val="it-IT"/>
        </w:rPr>
        <w:t xml:space="preserve">            Inițiator : primarul comunei Malaia</w:t>
      </w:r>
    </w:p>
    <w:p w14:paraId="63EC9F80" w14:textId="77777777" w:rsidR="0041311A" w:rsidRPr="0041311A" w:rsidRDefault="0041311A" w:rsidP="0041311A">
      <w:pPr>
        <w:rPr>
          <w:lang w:val="it-IT"/>
        </w:rPr>
      </w:pPr>
      <w:r w:rsidRPr="0041311A">
        <w:rPr>
          <w:lang w:val="it-IT"/>
        </w:rPr>
        <w:t xml:space="preserve">           Avizare : comisiile de specialitate nr.1-3</w:t>
      </w:r>
    </w:p>
    <w:p w14:paraId="07AFEE7C" w14:textId="77777777" w:rsidR="0041311A" w:rsidRPr="0041311A" w:rsidRDefault="0041311A" w:rsidP="0041311A">
      <w:pPr>
        <w:rPr>
          <w:lang w:val="it-IT"/>
        </w:rPr>
      </w:pPr>
      <w:r w:rsidRPr="0041311A">
        <w:rPr>
          <w:lang w:val="it-IT"/>
        </w:rPr>
        <w:t>15. Proiect de hotărâre privind închirierea prin atribuire directă sau prin licitație publică cu strigare a suprafeței de  22.7544 ha pajiște în punctul Gol Alpin Puru, aflată în proprietatea privată a comunei Malaia, județul Vâlcea</w:t>
      </w:r>
    </w:p>
    <w:p w14:paraId="035CBDA1" w14:textId="77777777" w:rsidR="0041311A" w:rsidRPr="0041311A" w:rsidRDefault="0041311A" w:rsidP="0041311A">
      <w:pPr>
        <w:rPr>
          <w:lang w:val="it-IT"/>
        </w:rPr>
      </w:pPr>
      <w:r w:rsidRPr="0041311A">
        <w:rPr>
          <w:lang w:val="it-IT"/>
        </w:rPr>
        <w:t xml:space="preserve">           Inițiator : primarul comunei Malaia</w:t>
      </w:r>
    </w:p>
    <w:p w14:paraId="17E36DE8" w14:textId="77777777" w:rsidR="0041311A" w:rsidRPr="0041311A" w:rsidRDefault="0041311A" w:rsidP="0041311A">
      <w:pPr>
        <w:rPr>
          <w:lang w:val="it-IT"/>
        </w:rPr>
      </w:pPr>
      <w:r w:rsidRPr="0041311A">
        <w:rPr>
          <w:lang w:val="it-IT"/>
        </w:rPr>
        <w:t xml:space="preserve">           Avizare : comisiile de specialitate nr.1-3</w:t>
      </w:r>
    </w:p>
    <w:p w14:paraId="0AFC1B66" w14:textId="77777777" w:rsidR="0041311A" w:rsidRPr="0041311A" w:rsidRDefault="0041311A" w:rsidP="0041311A">
      <w:pPr>
        <w:rPr>
          <w:lang w:val="it-IT"/>
        </w:rPr>
      </w:pPr>
      <w:r w:rsidRPr="0041311A">
        <w:rPr>
          <w:lang w:val="it-IT"/>
        </w:rPr>
        <w:t xml:space="preserve">16.  Proiect de hotărâre privind închirierea prin atribuire directă sau prin licitație publică cu strigare a suprafeței de 57.0193 ha pajiște în punctul Gol Alpin Puru, aflată în proprietatea privată a comunei Malaia, județul Vâlcea </w:t>
      </w:r>
    </w:p>
    <w:p w14:paraId="04B3E1CA" w14:textId="77777777" w:rsidR="0041311A" w:rsidRPr="0041311A" w:rsidRDefault="0041311A" w:rsidP="0041311A">
      <w:pPr>
        <w:rPr>
          <w:lang w:val="it-IT"/>
        </w:rPr>
      </w:pPr>
      <w:r w:rsidRPr="0041311A">
        <w:rPr>
          <w:lang w:val="it-IT"/>
        </w:rPr>
        <w:t xml:space="preserve">           Inițiator : primarul comunei Malaia</w:t>
      </w:r>
    </w:p>
    <w:p w14:paraId="03E9ABAC" w14:textId="77777777" w:rsidR="0041311A" w:rsidRPr="0041311A" w:rsidRDefault="0041311A" w:rsidP="0041311A">
      <w:pPr>
        <w:rPr>
          <w:lang w:val="it-IT"/>
        </w:rPr>
      </w:pPr>
      <w:r w:rsidRPr="0041311A">
        <w:rPr>
          <w:lang w:val="it-IT"/>
        </w:rPr>
        <w:t xml:space="preserve">           Avizare : comisiile de specialitate nr.1-3</w:t>
      </w:r>
    </w:p>
    <w:p w14:paraId="366B9C2F" w14:textId="77777777" w:rsidR="0041311A" w:rsidRPr="0041311A" w:rsidRDefault="0041311A" w:rsidP="0041311A">
      <w:pPr>
        <w:rPr>
          <w:lang w:val="it-IT"/>
        </w:rPr>
      </w:pPr>
      <w:r w:rsidRPr="0041311A">
        <w:rPr>
          <w:lang w:val="it-IT"/>
        </w:rPr>
        <w:t>17. Proiect de hotărâre privind închirierea prin atribuire directă sau prin licitație publică cu strigare a suprafeței de 93.3799  ha pajiște în punctul Gol Alpin Huluzu, aflată în proprietatea privată a comunei Malaia, județul Vâlcea</w:t>
      </w:r>
    </w:p>
    <w:p w14:paraId="5953817A" w14:textId="77777777" w:rsidR="0041311A" w:rsidRPr="0041311A" w:rsidRDefault="0041311A" w:rsidP="0041311A">
      <w:pPr>
        <w:rPr>
          <w:lang w:val="it-IT"/>
        </w:rPr>
      </w:pPr>
      <w:r w:rsidRPr="0041311A">
        <w:rPr>
          <w:lang w:val="it-IT"/>
        </w:rPr>
        <w:t xml:space="preserve">           Inițiator : primarul comunei Malaia</w:t>
      </w:r>
    </w:p>
    <w:p w14:paraId="739B0D51" w14:textId="77777777" w:rsidR="0041311A" w:rsidRPr="0041311A" w:rsidRDefault="0041311A" w:rsidP="0041311A">
      <w:pPr>
        <w:rPr>
          <w:lang w:val="it-IT"/>
        </w:rPr>
      </w:pPr>
      <w:r w:rsidRPr="0041311A">
        <w:rPr>
          <w:lang w:val="it-IT"/>
        </w:rPr>
        <w:t xml:space="preserve">           Avizare : comisiile de specialitate nr.1-3</w:t>
      </w:r>
    </w:p>
    <w:p w14:paraId="1E5AE120" w14:textId="77777777" w:rsidR="0041311A" w:rsidRPr="0041311A" w:rsidRDefault="0041311A" w:rsidP="0041311A">
      <w:pPr>
        <w:rPr>
          <w:lang w:val="it-IT"/>
        </w:rPr>
      </w:pPr>
      <w:r w:rsidRPr="0041311A">
        <w:rPr>
          <w:lang w:val="it-IT"/>
        </w:rPr>
        <w:t>18. Proiect de hotărâre privind închirierea prin atribuire directă sau prin licitație publică cu strigare a suprafeței de 196.19 ha pajiște în punctul Gol Alpin Petrimanu, aflată în proprietatea privată a comunei Malaia, județul Vâlcea</w:t>
      </w:r>
    </w:p>
    <w:p w14:paraId="1F7B567A" w14:textId="77777777" w:rsidR="0041311A" w:rsidRPr="0041311A" w:rsidRDefault="0041311A" w:rsidP="0041311A">
      <w:pPr>
        <w:rPr>
          <w:lang w:val="it-IT"/>
        </w:rPr>
      </w:pPr>
      <w:r w:rsidRPr="0041311A">
        <w:rPr>
          <w:lang w:val="it-IT"/>
        </w:rPr>
        <w:t xml:space="preserve">            Inițiator : primarul comunei Malaia</w:t>
      </w:r>
    </w:p>
    <w:p w14:paraId="59B15598" w14:textId="77777777" w:rsidR="0041311A" w:rsidRPr="0041311A" w:rsidRDefault="0041311A" w:rsidP="0041311A">
      <w:pPr>
        <w:rPr>
          <w:lang w:val="it-IT"/>
        </w:rPr>
      </w:pPr>
      <w:r w:rsidRPr="0041311A">
        <w:rPr>
          <w:lang w:val="it-IT"/>
        </w:rPr>
        <w:t xml:space="preserve">           Avizare : comisiile de specialitate nr.1-3</w:t>
      </w:r>
    </w:p>
    <w:p w14:paraId="032D88CE" w14:textId="77777777" w:rsidR="0041311A" w:rsidRPr="0041311A" w:rsidRDefault="0041311A" w:rsidP="0041311A">
      <w:pPr>
        <w:rPr>
          <w:lang w:val="it-IT"/>
        </w:rPr>
      </w:pPr>
      <w:r w:rsidRPr="0041311A">
        <w:rPr>
          <w:lang w:val="it-IT"/>
        </w:rPr>
        <w:lastRenderedPageBreak/>
        <w:t>19. Proiect de hotărâre privind închirierea prin atribuire directă sau prin licitație publică cu strigare a suprafeței de 258.86 ha pajiște în punctul Dealul Negru, aflată în proprietatea privată a comunei Malaia, județul Vâlcea</w:t>
      </w:r>
    </w:p>
    <w:p w14:paraId="04E5FF7C" w14:textId="77777777" w:rsidR="0041311A" w:rsidRPr="0041311A" w:rsidRDefault="0041311A" w:rsidP="0041311A">
      <w:pPr>
        <w:rPr>
          <w:lang w:val="it-IT"/>
        </w:rPr>
      </w:pPr>
      <w:r w:rsidRPr="0041311A">
        <w:rPr>
          <w:lang w:val="it-IT"/>
        </w:rPr>
        <w:t xml:space="preserve">             Inițiator : primarul comunei Malaia</w:t>
      </w:r>
    </w:p>
    <w:p w14:paraId="0686F7D1" w14:textId="77777777" w:rsidR="0041311A" w:rsidRPr="0041311A" w:rsidRDefault="0041311A" w:rsidP="0041311A">
      <w:pPr>
        <w:rPr>
          <w:lang w:val="it-IT"/>
        </w:rPr>
      </w:pPr>
      <w:r w:rsidRPr="0041311A">
        <w:rPr>
          <w:lang w:val="it-IT"/>
        </w:rPr>
        <w:t xml:space="preserve">           Avizare : comisiile de specialitate nr.1-3</w:t>
      </w:r>
    </w:p>
    <w:p w14:paraId="02DDC724" w14:textId="77777777" w:rsidR="0041311A" w:rsidRPr="0041311A" w:rsidRDefault="0041311A" w:rsidP="0041311A">
      <w:pPr>
        <w:rPr>
          <w:lang w:val="it-IT"/>
        </w:rPr>
      </w:pPr>
      <w:r w:rsidRPr="0041311A">
        <w:rPr>
          <w:lang w:val="it-IT"/>
        </w:rPr>
        <w:t>20. Proiect de hotărâre privind achiziționarea de servicii de proiectare pentru  ”ACTUALIZARE  P.U.G. COMUNA MALAIA” și aprobarea devizului</w:t>
      </w:r>
    </w:p>
    <w:p w14:paraId="112D5978" w14:textId="77777777" w:rsidR="0041311A" w:rsidRPr="0041311A" w:rsidRDefault="0041311A" w:rsidP="0041311A">
      <w:pPr>
        <w:rPr>
          <w:lang w:val="it-IT"/>
        </w:rPr>
      </w:pPr>
      <w:r w:rsidRPr="0041311A">
        <w:rPr>
          <w:lang w:val="it-IT"/>
        </w:rPr>
        <w:t xml:space="preserve">            Inițiator : primarul comunei Malaia</w:t>
      </w:r>
    </w:p>
    <w:p w14:paraId="13CE15AC" w14:textId="77777777" w:rsidR="0041311A" w:rsidRPr="0041311A" w:rsidRDefault="0041311A" w:rsidP="0041311A">
      <w:pPr>
        <w:rPr>
          <w:lang w:val="it-IT"/>
        </w:rPr>
      </w:pPr>
      <w:r w:rsidRPr="0041311A">
        <w:rPr>
          <w:lang w:val="it-IT"/>
        </w:rPr>
        <w:t xml:space="preserve">           Avizare : comisiile de specialitate nr.1-3</w:t>
      </w:r>
    </w:p>
    <w:p w14:paraId="642234D4" w14:textId="77777777" w:rsidR="0041311A" w:rsidRPr="0041311A" w:rsidRDefault="0041311A" w:rsidP="0041311A">
      <w:pPr>
        <w:rPr>
          <w:lang w:val="it-IT"/>
        </w:rPr>
      </w:pPr>
      <w:r w:rsidRPr="0041311A">
        <w:rPr>
          <w:lang w:val="it-IT"/>
        </w:rPr>
        <w:t>21.Întrebări. Interpelări.</w:t>
      </w:r>
    </w:p>
    <w:p w14:paraId="2E943495" w14:textId="0F518C64" w:rsidR="0041311A" w:rsidRPr="006F2B57" w:rsidRDefault="0041311A" w:rsidP="0041311A">
      <w:pPr>
        <w:rPr>
          <w:lang w:val="it-IT"/>
        </w:rPr>
      </w:pPr>
      <w:r w:rsidRPr="0041311A">
        <w:rPr>
          <w:lang w:val="it-IT"/>
        </w:rPr>
        <w:t>23.Diverse.</w:t>
      </w:r>
    </w:p>
    <w:p w14:paraId="03091B9C" w14:textId="18F9BBAF" w:rsidR="001A00F1" w:rsidRDefault="001A00F1" w:rsidP="001A00F1">
      <w:pPr>
        <w:rPr>
          <w:lang w:val="it-IT"/>
        </w:rPr>
      </w:pPr>
      <w:r w:rsidRPr="001A00F1">
        <w:rPr>
          <w:lang w:val="it-IT"/>
        </w:rPr>
        <w:t xml:space="preserve">1.Preşedintele de şedinţă  supune la vot ordinea de zi si se  votează cu </w:t>
      </w:r>
      <w:r w:rsidR="0041311A">
        <w:rPr>
          <w:lang w:val="it-IT"/>
        </w:rPr>
        <w:t>11</w:t>
      </w:r>
      <w:r w:rsidRPr="001A00F1">
        <w:rPr>
          <w:lang w:val="it-IT"/>
        </w:rPr>
        <w:t xml:space="preserve"> voturi ,,pentru”.</w:t>
      </w:r>
    </w:p>
    <w:p w14:paraId="01AF45A6" w14:textId="77777777" w:rsidR="0041311A" w:rsidRPr="0041311A" w:rsidRDefault="0041311A" w:rsidP="0041311A">
      <w:pPr>
        <w:rPr>
          <w:lang w:val="it-IT"/>
        </w:rPr>
      </w:pPr>
      <w:r w:rsidRPr="0041311A">
        <w:rPr>
          <w:lang w:val="it-IT"/>
        </w:rPr>
        <w:t xml:space="preserve">2. Este supus dezbaterii punctul doi de pe ordinea de zi :  aprobarea procesului verbal al ședinței ordinare a Consiliului local Malaia din data de 05.02.2025; </w:t>
      </w:r>
    </w:p>
    <w:p w14:paraId="3C0FA48E" w14:textId="77777777" w:rsidR="0041311A" w:rsidRPr="0041311A" w:rsidRDefault="0041311A" w:rsidP="0041311A">
      <w:proofErr w:type="spellStart"/>
      <w:r w:rsidRPr="0041311A">
        <w:t>În</w:t>
      </w:r>
      <w:proofErr w:type="spellEnd"/>
      <w:r w:rsidRPr="0041311A">
        <w:t xml:space="preserve"> </w:t>
      </w:r>
      <w:proofErr w:type="spellStart"/>
      <w:r w:rsidRPr="0041311A">
        <w:t>baza</w:t>
      </w:r>
      <w:proofErr w:type="spellEnd"/>
      <w:r w:rsidRPr="0041311A">
        <w:t xml:space="preserve"> </w:t>
      </w:r>
      <w:proofErr w:type="spellStart"/>
      <w:r w:rsidRPr="0041311A">
        <w:t>prevederilor</w:t>
      </w:r>
      <w:proofErr w:type="spellEnd"/>
      <w:r w:rsidRPr="0041311A">
        <w:t xml:space="preserve"> art. 138 </w:t>
      </w:r>
      <w:proofErr w:type="spellStart"/>
      <w:r w:rsidRPr="0041311A">
        <w:t>alin</w:t>
      </w:r>
      <w:proofErr w:type="spellEnd"/>
      <w:r w:rsidRPr="0041311A">
        <w:t xml:space="preserve">. (15) din O.U.G. nr.57/2019 </w:t>
      </w:r>
      <w:proofErr w:type="spellStart"/>
      <w:r w:rsidRPr="0041311A">
        <w:t>privind</w:t>
      </w:r>
      <w:proofErr w:type="spellEnd"/>
      <w:r w:rsidRPr="0041311A">
        <w:t xml:space="preserve"> </w:t>
      </w:r>
      <w:proofErr w:type="spellStart"/>
      <w:r w:rsidRPr="0041311A">
        <w:t>Codul</w:t>
      </w:r>
      <w:proofErr w:type="spellEnd"/>
      <w:r w:rsidRPr="0041311A">
        <w:t xml:space="preserve"> </w:t>
      </w:r>
      <w:proofErr w:type="spellStart"/>
      <w:r w:rsidRPr="0041311A">
        <w:t>administrativ</w:t>
      </w:r>
      <w:proofErr w:type="spellEnd"/>
      <w:r w:rsidRPr="0041311A">
        <w:t xml:space="preserve">, se </w:t>
      </w:r>
      <w:proofErr w:type="spellStart"/>
      <w:r w:rsidRPr="0041311A">
        <w:t>supune</w:t>
      </w:r>
      <w:proofErr w:type="spellEnd"/>
      <w:r w:rsidRPr="0041311A">
        <w:t xml:space="preserve"> </w:t>
      </w:r>
      <w:proofErr w:type="spellStart"/>
      <w:r w:rsidRPr="0041311A">
        <w:t>spre</w:t>
      </w:r>
      <w:proofErr w:type="spellEnd"/>
      <w:r w:rsidRPr="0041311A">
        <w:t xml:space="preserve"> </w:t>
      </w:r>
      <w:proofErr w:type="spellStart"/>
      <w:r w:rsidRPr="0041311A">
        <w:t>aprobare</w:t>
      </w:r>
      <w:proofErr w:type="spellEnd"/>
      <w:r w:rsidRPr="0041311A">
        <w:t xml:space="preserve"> </w:t>
      </w:r>
      <w:proofErr w:type="spellStart"/>
      <w:r w:rsidRPr="0041311A">
        <w:t>procesul</w:t>
      </w:r>
      <w:proofErr w:type="spellEnd"/>
      <w:r w:rsidRPr="0041311A">
        <w:t xml:space="preserve"> verbal al </w:t>
      </w:r>
      <w:proofErr w:type="spellStart"/>
      <w:r w:rsidRPr="0041311A">
        <w:t>ședinței</w:t>
      </w:r>
      <w:proofErr w:type="spellEnd"/>
      <w:r w:rsidRPr="0041311A">
        <w:t xml:space="preserve"> </w:t>
      </w:r>
      <w:proofErr w:type="spellStart"/>
      <w:r w:rsidRPr="0041311A">
        <w:t>ordinare</w:t>
      </w:r>
      <w:proofErr w:type="spellEnd"/>
      <w:r w:rsidRPr="0041311A">
        <w:t xml:space="preserve"> a </w:t>
      </w:r>
      <w:proofErr w:type="spellStart"/>
      <w:r w:rsidRPr="0041311A">
        <w:t>Consiliului</w:t>
      </w:r>
      <w:proofErr w:type="spellEnd"/>
      <w:r w:rsidRPr="0041311A">
        <w:t xml:space="preserve"> local Malaia din data de 05.02.2025, </w:t>
      </w:r>
      <w:proofErr w:type="spellStart"/>
      <w:r w:rsidRPr="0041311A">
        <w:t>acesta</w:t>
      </w:r>
      <w:proofErr w:type="spellEnd"/>
      <w:r w:rsidRPr="0041311A">
        <w:t xml:space="preserve"> </w:t>
      </w:r>
      <w:proofErr w:type="spellStart"/>
      <w:r w:rsidRPr="0041311A">
        <w:t>fiind</w:t>
      </w:r>
      <w:proofErr w:type="spellEnd"/>
      <w:r w:rsidRPr="0041311A">
        <w:t xml:space="preserve"> </w:t>
      </w:r>
      <w:proofErr w:type="spellStart"/>
      <w:r w:rsidRPr="0041311A">
        <w:t>votat</w:t>
      </w:r>
      <w:proofErr w:type="spellEnd"/>
      <w:r w:rsidRPr="0041311A">
        <w:t xml:space="preserve"> cu 9 </w:t>
      </w:r>
      <w:proofErr w:type="spellStart"/>
      <w:r w:rsidRPr="0041311A">
        <w:t>voturi</w:t>
      </w:r>
      <w:proofErr w:type="spellEnd"/>
      <w:r w:rsidRPr="0041311A">
        <w:t xml:space="preserve"> ,,</w:t>
      </w:r>
      <w:proofErr w:type="spellStart"/>
      <w:r w:rsidRPr="0041311A">
        <w:t>pentru</w:t>
      </w:r>
      <w:proofErr w:type="spellEnd"/>
      <w:r w:rsidRPr="0041311A">
        <w:t xml:space="preserve">” , </w:t>
      </w:r>
      <w:proofErr w:type="spellStart"/>
      <w:r w:rsidRPr="0041311A">
        <w:t>domnul</w:t>
      </w:r>
      <w:proofErr w:type="spellEnd"/>
      <w:r w:rsidRPr="0041311A">
        <w:t xml:space="preserve"> </w:t>
      </w:r>
      <w:proofErr w:type="spellStart"/>
      <w:r w:rsidRPr="0041311A">
        <w:t>Ioil</w:t>
      </w:r>
      <w:proofErr w:type="spellEnd"/>
      <w:r w:rsidRPr="0041311A">
        <w:t xml:space="preserve"> Cătălin se </w:t>
      </w:r>
      <w:proofErr w:type="spellStart"/>
      <w:r w:rsidRPr="0041311A">
        <w:t>abține</w:t>
      </w:r>
      <w:proofErr w:type="spellEnd"/>
      <w:r w:rsidRPr="0041311A">
        <w:t xml:space="preserve"> </w:t>
      </w:r>
      <w:proofErr w:type="spellStart"/>
      <w:r w:rsidRPr="0041311A">
        <w:t>deoarece</w:t>
      </w:r>
      <w:proofErr w:type="spellEnd"/>
      <w:r w:rsidRPr="0041311A">
        <w:t xml:space="preserve"> a </w:t>
      </w:r>
      <w:proofErr w:type="spellStart"/>
      <w:r w:rsidRPr="0041311A">
        <w:t>fost</w:t>
      </w:r>
      <w:proofErr w:type="spellEnd"/>
      <w:r w:rsidRPr="0041311A">
        <w:t xml:space="preserve"> absent </w:t>
      </w:r>
      <w:proofErr w:type="spellStart"/>
      <w:r w:rsidRPr="0041311A">
        <w:t>în</w:t>
      </w:r>
      <w:proofErr w:type="spellEnd"/>
      <w:r w:rsidRPr="0041311A">
        <w:t xml:space="preserve"> data </w:t>
      </w:r>
      <w:proofErr w:type="spellStart"/>
      <w:r w:rsidRPr="0041311A">
        <w:t>respectivă</w:t>
      </w:r>
      <w:proofErr w:type="spellEnd"/>
      <w:r w:rsidRPr="0041311A">
        <w:t xml:space="preserve">. </w:t>
      </w:r>
    </w:p>
    <w:p w14:paraId="3F28BEB8" w14:textId="77777777" w:rsidR="0041311A" w:rsidRPr="0041311A" w:rsidRDefault="0041311A" w:rsidP="0041311A">
      <w:r w:rsidRPr="0041311A">
        <w:t xml:space="preserve">3. Este </w:t>
      </w:r>
      <w:proofErr w:type="spellStart"/>
      <w:r w:rsidRPr="0041311A">
        <w:t>supus</w:t>
      </w:r>
      <w:proofErr w:type="spellEnd"/>
      <w:r w:rsidRPr="0041311A">
        <w:t xml:space="preserve"> </w:t>
      </w:r>
      <w:proofErr w:type="spellStart"/>
      <w:r w:rsidRPr="0041311A">
        <w:t>dezbaterii</w:t>
      </w:r>
      <w:proofErr w:type="spellEnd"/>
      <w:r w:rsidRPr="0041311A">
        <w:t xml:space="preserve"> </w:t>
      </w:r>
      <w:proofErr w:type="spellStart"/>
      <w:r w:rsidRPr="0041311A">
        <w:t>punctul</w:t>
      </w:r>
      <w:proofErr w:type="spellEnd"/>
      <w:r w:rsidRPr="0041311A">
        <w:t xml:space="preserve"> </w:t>
      </w:r>
      <w:proofErr w:type="spellStart"/>
      <w:r w:rsidRPr="0041311A">
        <w:t>trei</w:t>
      </w:r>
      <w:proofErr w:type="spellEnd"/>
      <w:r w:rsidRPr="0041311A">
        <w:t xml:space="preserve"> de pe </w:t>
      </w:r>
      <w:proofErr w:type="spellStart"/>
      <w:r w:rsidRPr="0041311A">
        <w:t>ordinea</w:t>
      </w:r>
      <w:proofErr w:type="spellEnd"/>
      <w:r w:rsidRPr="0041311A">
        <w:t xml:space="preserve"> de zi : </w:t>
      </w:r>
      <w:proofErr w:type="spellStart"/>
      <w:r w:rsidRPr="0041311A">
        <w:t>Aprobarea</w:t>
      </w:r>
      <w:proofErr w:type="spellEnd"/>
      <w:r w:rsidRPr="0041311A">
        <w:t xml:space="preserve"> </w:t>
      </w:r>
      <w:proofErr w:type="spellStart"/>
      <w:r w:rsidRPr="0041311A">
        <w:t>procesului</w:t>
      </w:r>
      <w:proofErr w:type="spellEnd"/>
      <w:r w:rsidRPr="0041311A">
        <w:t xml:space="preserve"> verbal al </w:t>
      </w:r>
      <w:proofErr w:type="spellStart"/>
      <w:r w:rsidRPr="0041311A">
        <w:t>şedinței</w:t>
      </w:r>
      <w:proofErr w:type="spellEnd"/>
      <w:r w:rsidRPr="0041311A">
        <w:t xml:space="preserve"> </w:t>
      </w:r>
      <w:proofErr w:type="spellStart"/>
      <w:r w:rsidRPr="0041311A">
        <w:t>ordinare</w:t>
      </w:r>
      <w:proofErr w:type="spellEnd"/>
      <w:r w:rsidRPr="0041311A">
        <w:t xml:space="preserve"> a </w:t>
      </w:r>
      <w:proofErr w:type="spellStart"/>
      <w:r w:rsidRPr="0041311A">
        <w:t>Consiliului</w:t>
      </w:r>
      <w:proofErr w:type="spellEnd"/>
      <w:r w:rsidRPr="0041311A">
        <w:t xml:space="preserve"> local Malaia din data de 10.02.2025.</w:t>
      </w:r>
    </w:p>
    <w:p w14:paraId="19296F3D" w14:textId="77777777" w:rsidR="0041311A" w:rsidRPr="0041311A" w:rsidRDefault="0041311A" w:rsidP="0041311A">
      <w:proofErr w:type="spellStart"/>
      <w:r w:rsidRPr="0041311A">
        <w:t>În</w:t>
      </w:r>
      <w:proofErr w:type="spellEnd"/>
      <w:r w:rsidRPr="0041311A">
        <w:t xml:space="preserve"> </w:t>
      </w:r>
      <w:proofErr w:type="spellStart"/>
      <w:r w:rsidRPr="0041311A">
        <w:t>baza</w:t>
      </w:r>
      <w:proofErr w:type="spellEnd"/>
      <w:r w:rsidRPr="0041311A">
        <w:t xml:space="preserve"> </w:t>
      </w:r>
      <w:proofErr w:type="spellStart"/>
      <w:r w:rsidRPr="0041311A">
        <w:t>prevederilor</w:t>
      </w:r>
      <w:proofErr w:type="spellEnd"/>
      <w:r w:rsidRPr="0041311A">
        <w:t xml:space="preserve"> art. 138 </w:t>
      </w:r>
      <w:proofErr w:type="spellStart"/>
      <w:r w:rsidRPr="0041311A">
        <w:t>alin</w:t>
      </w:r>
      <w:proofErr w:type="spellEnd"/>
      <w:r w:rsidRPr="0041311A">
        <w:t xml:space="preserve">. (15) din O.U.G. nr.57/2019 </w:t>
      </w:r>
      <w:proofErr w:type="spellStart"/>
      <w:r w:rsidRPr="0041311A">
        <w:t>privind</w:t>
      </w:r>
      <w:proofErr w:type="spellEnd"/>
      <w:r w:rsidRPr="0041311A">
        <w:t xml:space="preserve"> </w:t>
      </w:r>
      <w:proofErr w:type="spellStart"/>
      <w:r w:rsidRPr="0041311A">
        <w:t>Codul</w:t>
      </w:r>
      <w:proofErr w:type="spellEnd"/>
      <w:r w:rsidRPr="0041311A">
        <w:t xml:space="preserve"> </w:t>
      </w:r>
      <w:proofErr w:type="spellStart"/>
      <w:r w:rsidRPr="0041311A">
        <w:t>administrativ</w:t>
      </w:r>
      <w:proofErr w:type="spellEnd"/>
      <w:r w:rsidRPr="0041311A">
        <w:t xml:space="preserve">, se </w:t>
      </w:r>
      <w:proofErr w:type="spellStart"/>
      <w:r w:rsidRPr="0041311A">
        <w:t>supune</w:t>
      </w:r>
      <w:proofErr w:type="spellEnd"/>
      <w:r w:rsidRPr="0041311A">
        <w:t xml:space="preserve"> </w:t>
      </w:r>
      <w:proofErr w:type="spellStart"/>
      <w:r w:rsidRPr="0041311A">
        <w:t>spre</w:t>
      </w:r>
      <w:proofErr w:type="spellEnd"/>
      <w:r w:rsidRPr="0041311A">
        <w:t xml:space="preserve"> </w:t>
      </w:r>
      <w:proofErr w:type="spellStart"/>
      <w:r w:rsidRPr="0041311A">
        <w:t>aprobare</w:t>
      </w:r>
      <w:proofErr w:type="spellEnd"/>
      <w:r w:rsidRPr="0041311A">
        <w:t xml:space="preserve"> </w:t>
      </w:r>
      <w:proofErr w:type="spellStart"/>
      <w:r w:rsidRPr="0041311A">
        <w:t>procesul</w:t>
      </w:r>
      <w:proofErr w:type="spellEnd"/>
      <w:r w:rsidRPr="0041311A">
        <w:t xml:space="preserve"> verbal al </w:t>
      </w:r>
      <w:proofErr w:type="spellStart"/>
      <w:r w:rsidRPr="0041311A">
        <w:t>ședinței</w:t>
      </w:r>
      <w:proofErr w:type="spellEnd"/>
      <w:r w:rsidRPr="0041311A">
        <w:t xml:space="preserve"> </w:t>
      </w:r>
      <w:proofErr w:type="spellStart"/>
      <w:r w:rsidRPr="0041311A">
        <w:t>ordinare</w:t>
      </w:r>
      <w:proofErr w:type="spellEnd"/>
      <w:r w:rsidRPr="0041311A">
        <w:t xml:space="preserve"> a </w:t>
      </w:r>
      <w:proofErr w:type="spellStart"/>
      <w:r w:rsidRPr="0041311A">
        <w:t>Consiliului</w:t>
      </w:r>
      <w:proofErr w:type="spellEnd"/>
      <w:r w:rsidRPr="0041311A">
        <w:t xml:space="preserve"> local Malaia din data de 10.02.2025, </w:t>
      </w:r>
      <w:proofErr w:type="spellStart"/>
      <w:r w:rsidRPr="0041311A">
        <w:t>acesta</w:t>
      </w:r>
      <w:proofErr w:type="spellEnd"/>
      <w:r w:rsidRPr="0041311A">
        <w:t xml:space="preserve"> </w:t>
      </w:r>
      <w:proofErr w:type="spellStart"/>
      <w:r w:rsidRPr="0041311A">
        <w:t>fiind</w:t>
      </w:r>
      <w:proofErr w:type="spellEnd"/>
      <w:r w:rsidRPr="0041311A">
        <w:t xml:space="preserve"> </w:t>
      </w:r>
      <w:proofErr w:type="spellStart"/>
      <w:r w:rsidRPr="0041311A">
        <w:t>votat</w:t>
      </w:r>
      <w:proofErr w:type="spellEnd"/>
      <w:r w:rsidRPr="0041311A">
        <w:t xml:space="preserve"> cu 10 </w:t>
      </w:r>
      <w:proofErr w:type="spellStart"/>
      <w:r w:rsidRPr="0041311A">
        <w:t>voturi</w:t>
      </w:r>
      <w:proofErr w:type="spellEnd"/>
      <w:r w:rsidRPr="0041311A">
        <w:t xml:space="preserve"> ,,</w:t>
      </w:r>
      <w:proofErr w:type="spellStart"/>
      <w:r w:rsidRPr="0041311A">
        <w:t>pentru</w:t>
      </w:r>
      <w:proofErr w:type="spellEnd"/>
      <w:r w:rsidRPr="0041311A">
        <w:t>” .</w:t>
      </w:r>
    </w:p>
    <w:p w14:paraId="659D3B31" w14:textId="77777777" w:rsidR="0041311A" w:rsidRPr="0041311A" w:rsidRDefault="0041311A" w:rsidP="0041311A">
      <w:r w:rsidRPr="0041311A">
        <w:t xml:space="preserve">   4. Este </w:t>
      </w:r>
      <w:proofErr w:type="spellStart"/>
      <w:r w:rsidRPr="0041311A">
        <w:t>supus</w:t>
      </w:r>
      <w:proofErr w:type="spellEnd"/>
      <w:r w:rsidRPr="0041311A">
        <w:t xml:space="preserve"> </w:t>
      </w:r>
      <w:proofErr w:type="spellStart"/>
      <w:r w:rsidRPr="0041311A">
        <w:t>dezbaterii</w:t>
      </w:r>
      <w:proofErr w:type="spellEnd"/>
      <w:r w:rsidRPr="0041311A">
        <w:t xml:space="preserve"> </w:t>
      </w:r>
      <w:proofErr w:type="spellStart"/>
      <w:r w:rsidRPr="0041311A">
        <w:t>punctul</w:t>
      </w:r>
      <w:proofErr w:type="spellEnd"/>
      <w:r w:rsidRPr="0041311A">
        <w:t xml:space="preserve"> </w:t>
      </w:r>
      <w:proofErr w:type="spellStart"/>
      <w:r w:rsidRPr="0041311A">
        <w:t>patru</w:t>
      </w:r>
      <w:proofErr w:type="spellEnd"/>
      <w:r w:rsidRPr="0041311A">
        <w:t xml:space="preserve"> de pe </w:t>
      </w:r>
      <w:proofErr w:type="spellStart"/>
      <w:r w:rsidRPr="0041311A">
        <w:t>ordinea</w:t>
      </w:r>
      <w:proofErr w:type="spellEnd"/>
      <w:r w:rsidRPr="0041311A">
        <w:t xml:space="preserve"> de zi </w:t>
      </w:r>
      <w:proofErr w:type="spellStart"/>
      <w:r w:rsidRPr="0041311A">
        <w:t>proiectul</w:t>
      </w:r>
      <w:proofErr w:type="spellEnd"/>
      <w:r w:rsidRPr="0041311A">
        <w:t xml:space="preserve"> de </w:t>
      </w:r>
      <w:proofErr w:type="spellStart"/>
      <w:r w:rsidRPr="0041311A">
        <w:t>hotărâre</w:t>
      </w:r>
      <w:proofErr w:type="spellEnd"/>
      <w:r w:rsidRPr="0041311A">
        <w:t xml:space="preserve"> </w:t>
      </w:r>
      <w:proofErr w:type="spellStart"/>
      <w:r w:rsidRPr="0041311A">
        <w:t>privind</w:t>
      </w:r>
      <w:proofErr w:type="spellEnd"/>
      <w:r w:rsidRPr="0041311A">
        <w:t xml:space="preserve"> : </w:t>
      </w:r>
      <w:proofErr w:type="spellStart"/>
      <w:r w:rsidRPr="0041311A">
        <w:t>modificarea</w:t>
      </w:r>
      <w:proofErr w:type="spellEnd"/>
      <w:r w:rsidRPr="0041311A">
        <w:t xml:space="preserve"> </w:t>
      </w:r>
      <w:proofErr w:type="spellStart"/>
      <w:r w:rsidRPr="0041311A">
        <w:t>structurii</w:t>
      </w:r>
      <w:proofErr w:type="spellEnd"/>
      <w:r w:rsidRPr="0041311A">
        <w:t xml:space="preserve"> </w:t>
      </w:r>
      <w:proofErr w:type="spellStart"/>
      <w:r w:rsidRPr="0041311A">
        <w:t>funcţionale</w:t>
      </w:r>
      <w:proofErr w:type="spellEnd"/>
      <w:r w:rsidRPr="0041311A">
        <w:t xml:space="preserve"> a </w:t>
      </w:r>
      <w:proofErr w:type="spellStart"/>
      <w:r w:rsidRPr="0041311A">
        <w:t>aparatului</w:t>
      </w:r>
      <w:proofErr w:type="spellEnd"/>
      <w:r w:rsidRPr="0041311A">
        <w:t xml:space="preserve"> de </w:t>
      </w:r>
      <w:proofErr w:type="spellStart"/>
      <w:r w:rsidRPr="0041311A">
        <w:t>specialitate</w:t>
      </w:r>
      <w:proofErr w:type="spellEnd"/>
      <w:r w:rsidRPr="0041311A">
        <w:t xml:space="preserve"> al </w:t>
      </w:r>
      <w:proofErr w:type="spellStart"/>
      <w:r w:rsidRPr="0041311A">
        <w:t>primarului</w:t>
      </w:r>
      <w:proofErr w:type="spellEnd"/>
      <w:r w:rsidRPr="0041311A">
        <w:t xml:space="preserve"> </w:t>
      </w:r>
      <w:proofErr w:type="spellStart"/>
      <w:r w:rsidRPr="0041311A">
        <w:t>comunei</w:t>
      </w:r>
      <w:proofErr w:type="spellEnd"/>
      <w:r w:rsidRPr="0041311A">
        <w:t xml:space="preserve"> Malaia, </w:t>
      </w:r>
      <w:proofErr w:type="spellStart"/>
      <w:r w:rsidRPr="0041311A">
        <w:t>judeţul</w:t>
      </w:r>
      <w:proofErr w:type="spellEnd"/>
      <w:r w:rsidRPr="0041311A">
        <w:t xml:space="preserve"> </w:t>
      </w:r>
      <w:proofErr w:type="spellStart"/>
      <w:r w:rsidRPr="0041311A">
        <w:t>Vâlcea</w:t>
      </w:r>
      <w:proofErr w:type="spellEnd"/>
      <w:r w:rsidRPr="0041311A">
        <w:t xml:space="preserve">, </w:t>
      </w:r>
      <w:proofErr w:type="spellStart"/>
      <w:r w:rsidRPr="0041311A">
        <w:t>transformându</w:t>
      </w:r>
      <w:proofErr w:type="spellEnd"/>
      <w:r w:rsidRPr="0041311A">
        <w:t xml:space="preserve">-se </w:t>
      </w:r>
      <w:proofErr w:type="spellStart"/>
      <w:r w:rsidRPr="0041311A">
        <w:t>postul</w:t>
      </w:r>
      <w:proofErr w:type="spellEnd"/>
      <w:r w:rsidRPr="0041311A">
        <w:t xml:space="preserve"> de referent din </w:t>
      </w:r>
      <w:proofErr w:type="spellStart"/>
      <w:r w:rsidRPr="0041311A">
        <w:t>cadrul</w:t>
      </w:r>
      <w:proofErr w:type="spellEnd"/>
      <w:r w:rsidRPr="0041311A">
        <w:t xml:space="preserve"> </w:t>
      </w:r>
      <w:proofErr w:type="spellStart"/>
      <w:r w:rsidRPr="0041311A">
        <w:t>compartimentului</w:t>
      </w:r>
      <w:proofErr w:type="spellEnd"/>
      <w:r w:rsidRPr="0041311A">
        <w:t xml:space="preserve"> </w:t>
      </w:r>
      <w:proofErr w:type="spellStart"/>
      <w:r w:rsidRPr="0041311A">
        <w:t>taxe</w:t>
      </w:r>
      <w:proofErr w:type="spellEnd"/>
      <w:r w:rsidRPr="0041311A">
        <w:t xml:space="preserve"> </w:t>
      </w:r>
      <w:proofErr w:type="spellStart"/>
      <w:r w:rsidRPr="0041311A">
        <w:t>și</w:t>
      </w:r>
      <w:proofErr w:type="spellEnd"/>
      <w:r w:rsidRPr="0041311A">
        <w:t xml:space="preserve"> </w:t>
      </w:r>
      <w:proofErr w:type="spellStart"/>
      <w:r w:rsidRPr="0041311A">
        <w:t>impozite</w:t>
      </w:r>
      <w:proofErr w:type="spellEnd"/>
      <w:r w:rsidRPr="0041311A">
        <w:t xml:space="preserve"> </w:t>
      </w:r>
      <w:proofErr w:type="spellStart"/>
      <w:r w:rsidRPr="0041311A">
        <w:t>în</w:t>
      </w:r>
      <w:proofErr w:type="spellEnd"/>
      <w:r w:rsidRPr="0041311A">
        <w:t xml:space="preserve"> </w:t>
      </w:r>
      <w:proofErr w:type="spellStart"/>
      <w:r w:rsidRPr="0041311A">
        <w:t>consilier</w:t>
      </w:r>
      <w:proofErr w:type="spellEnd"/>
      <w:r w:rsidRPr="0041311A">
        <w:t xml:space="preserve"> debutant </w:t>
      </w:r>
      <w:proofErr w:type="spellStart"/>
      <w:r w:rsidRPr="0041311A">
        <w:t>în</w:t>
      </w:r>
      <w:proofErr w:type="spellEnd"/>
      <w:r w:rsidRPr="0041311A">
        <w:t xml:space="preserve"> </w:t>
      </w:r>
      <w:proofErr w:type="spellStart"/>
      <w:r w:rsidRPr="0041311A">
        <w:t>cadrul</w:t>
      </w:r>
      <w:proofErr w:type="spellEnd"/>
      <w:r w:rsidRPr="0041311A">
        <w:t xml:space="preserve"> </w:t>
      </w:r>
      <w:proofErr w:type="spellStart"/>
      <w:r w:rsidRPr="0041311A">
        <w:t>aceluiași</w:t>
      </w:r>
      <w:proofErr w:type="spellEnd"/>
      <w:r w:rsidRPr="0041311A">
        <w:t xml:space="preserve"> </w:t>
      </w:r>
      <w:proofErr w:type="spellStart"/>
      <w:r w:rsidRPr="0041311A">
        <w:t>compartiment</w:t>
      </w:r>
      <w:proofErr w:type="spellEnd"/>
      <w:r w:rsidRPr="0041311A">
        <w:t>.</w:t>
      </w:r>
    </w:p>
    <w:p w14:paraId="5BF4C44E" w14:textId="77777777" w:rsidR="0041311A" w:rsidRPr="0041311A" w:rsidRDefault="0041311A" w:rsidP="0041311A">
      <w:r w:rsidRPr="0041311A">
        <w:t xml:space="preserve">Dl </w:t>
      </w:r>
      <w:proofErr w:type="spellStart"/>
      <w:r w:rsidRPr="0041311A">
        <w:t>președinte</w:t>
      </w:r>
      <w:proofErr w:type="spellEnd"/>
      <w:r w:rsidRPr="0041311A">
        <w:t xml:space="preserve"> de </w:t>
      </w:r>
      <w:proofErr w:type="spellStart"/>
      <w:r w:rsidRPr="0041311A">
        <w:t>ședință</w:t>
      </w:r>
      <w:proofErr w:type="spellEnd"/>
      <w:r w:rsidRPr="0041311A">
        <w:t xml:space="preserve"> </w:t>
      </w:r>
      <w:proofErr w:type="spellStart"/>
      <w:r w:rsidRPr="0041311A">
        <w:t>prezintă</w:t>
      </w:r>
      <w:proofErr w:type="spellEnd"/>
      <w:r w:rsidRPr="0041311A">
        <w:t xml:space="preserve"> </w:t>
      </w:r>
      <w:proofErr w:type="spellStart"/>
      <w:r w:rsidRPr="0041311A">
        <w:t>proiectul</w:t>
      </w:r>
      <w:proofErr w:type="spellEnd"/>
      <w:r w:rsidRPr="0041311A">
        <w:t xml:space="preserve"> de </w:t>
      </w:r>
      <w:proofErr w:type="spellStart"/>
      <w:r w:rsidRPr="0041311A">
        <w:t>hotarare</w:t>
      </w:r>
      <w:proofErr w:type="spellEnd"/>
      <w:r w:rsidRPr="0041311A">
        <w:t xml:space="preserve"> </w:t>
      </w:r>
      <w:proofErr w:type="spellStart"/>
      <w:r w:rsidRPr="0041311A">
        <w:t>însoțit</w:t>
      </w:r>
      <w:proofErr w:type="spellEnd"/>
      <w:r w:rsidRPr="0041311A">
        <w:t xml:space="preserve"> de </w:t>
      </w:r>
      <w:proofErr w:type="spellStart"/>
      <w:r w:rsidRPr="0041311A">
        <w:t>referatul</w:t>
      </w:r>
      <w:proofErr w:type="spellEnd"/>
      <w:r w:rsidRPr="0041311A">
        <w:t xml:space="preserve"> de </w:t>
      </w:r>
      <w:proofErr w:type="spellStart"/>
      <w:r w:rsidRPr="0041311A">
        <w:t>aprobare</w:t>
      </w:r>
      <w:proofErr w:type="spellEnd"/>
      <w:r w:rsidRPr="0041311A">
        <w:t xml:space="preserve">, </w:t>
      </w:r>
      <w:proofErr w:type="spellStart"/>
      <w:r w:rsidRPr="0041311A">
        <w:t>raportul</w:t>
      </w:r>
      <w:proofErr w:type="spellEnd"/>
      <w:r w:rsidRPr="0041311A">
        <w:t xml:space="preserve"> de </w:t>
      </w:r>
      <w:proofErr w:type="spellStart"/>
      <w:r w:rsidRPr="0041311A">
        <w:t>specialitate</w:t>
      </w:r>
      <w:proofErr w:type="spellEnd"/>
      <w:r w:rsidRPr="0041311A">
        <w:t xml:space="preserve">, </w:t>
      </w:r>
      <w:proofErr w:type="spellStart"/>
      <w:r w:rsidRPr="0041311A">
        <w:t>avizul</w:t>
      </w:r>
      <w:proofErr w:type="spellEnd"/>
      <w:r w:rsidRPr="0041311A">
        <w:t xml:space="preserve"> de </w:t>
      </w:r>
      <w:proofErr w:type="spellStart"/>
      <w:r w:rsidRPr="0041311A">
        <w:t>legalitate</w:t>
      </w:r>
      <w:proofErr w:type="spellEnd"/>
      <w:r w:rsidRPr="0041311A">
        <w:t xml:space="preserve"> al </w:t>
      </w:r>
      <w:proofErr w:type="spellStart"/>
      <w:r w:rsidRPr="0041311A">
        <w:t>secretarului</w:t>
      </w:r>
      <w:proofErr w:type="spellEnd"/>
      <w:r w:rsidRPr="0041311A">
        <w:t xml:space="preserve"> </w:t>
      </w:r>
      <w:proofErr w:type="spellStart"/>
      <w:r w:rsidRPr="0041311A">
        <w:t>și</w:t>
      </w:r>
      <w:proofErr w:type="spellEnd"/>
      <w:r w:rsidRPr="0041311A">
        <w:t xml:space="preserve"> </w:t>
      </w:r>
      <w:proofErr w:type="spellStart"/>
      <w:r w:rsidRPr="0041311A">
        <w:t>rapotele</w:t>
      </w:r>
      <w:proofErr w:type="spellEnd"/>
      <w:r w:rsidRPr="0041311A">
        <w:t xml:space="preserve"> de </w:t>
      </w:r>
      <w:proofErr w:type="spellStart"/>
      <w:r w:rsidRPr="0041311A">
        <w:t>avizare</w:t>
      </w:r>
      <w:proofErr w:type="spellEnd"/>
      <w:r w:rsidRPr="0041311A">
        <w:t xml:space="preserve"> ale </w:t>
      </w:r>
      <w:proofErr w:type="spellStart"/>
      <w:r w:rsidRPr="0041311A">
        <w:t>comisiilor</w:t>
      </w:r>
      <w:proofErr w:type="spellEnd"/>
      <w:r w:rsidRPr="0041311A">
        <w:t xml:space="preserve"> de </w:t>
      </w:r>
      <w:proofErr w:type="spellStart"/>
      <w:r w:rsidRPr="0041311A">
        <w:t>specialitate</w:t>
      </w:r>
      <w:proofErr w:type="spellEnd"/>
      <w:r w:rsidRPr="0041311A">
        <w:t xml:space="preserve"> cu </w:t>
      </w:r>
      <w:proofErr w:type="spellStart"/>
      <w:r w:rsidRPr="0041311A">
        <w:t>aviz</w:t>
      </w:r>
      <w:proofErr w:type="spellEnd"/>
      <w:r w:rsidRPr="0041311A">
        <w:t xml:space="preserve"> </w:t>
      </w:r>
      <w:proofErr w:type="spellStart"/>
      <w:r w:rsidRPr="0041311A">
        <w:t>favorabil</w:t>
      </w:r>
      <w:proofErr w:type="spellEnd"/>
    </w:p>
    <w:p w14:paraId="581BC7B1" w14:textId="77777777" w:rsidR="0041311A" w:rsidRPr="0041311A" w:rsidRDefault="0041311A" w:rsidP="0041311A">
      <w:pPr>
        <w:rPr>
          <w:lang w:val="it-IT"/>
        </w:rPr>
      </w:pPr>
      <w:r w:rsidRPr="0041311A">
        <w:rPr>
          <w:lang w:val="it-IT"/>
        </w:rPr>
        <w:t xml:space="preserve">Dl președinte  supune la vot și se votează cu 10 voturi ,,pentru”. </w:t>
      </w:r>
    </w:p>
    <w:p w14:paraId="3CC8A598" w14:textId="77777777" w:rsidR="0041311A" w:rsidRPr="0041311A" w:rsidRDefault="0041311A" w:rsidP="0041311A">
      <w:pPr>
        <w:rPr>
          <w:lang w:val="it-IT"/>
        </w:rPr>
      </w:pPr>
      <w:r w:rsidRPr="0041311A">
        <w:rPr>
          <w:lang w:val="it-IT"/>
        </w:rPr>
        <w:lastRenderedPageBreak/>
        <w:t xml:space="preserve">    5. Este supus dezbaterii punctul cinci de pe ordinea de zi : proiect de hotărâre privind : aprobarea  rezultatului inventarierii bunurilor apartinand comunei Malaia pentru anul- 2024</w:t>
      </w:r>
    </w:p>
    <w:p w14:paraId="78859F51"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favorabil.și care sunt bunurile cuprinse în inventar ?</w:t>
      </w:r>
    </w:p>
    <w:p w14:paraId="393DE43B" w14:textId="77777777" w:rsidR="0041311A" w:rsidRPr="0041311A" w:rsidRDefault="0041311A" w:rsidP="0041311A">
      <w:pPr>
        <w:rPr>
          <w:lang w:val="it-IT"/>
        </w:rPr>
      </w:pPr>
    </w:p>
    <w:p w14:paraId="16698460" w14:textId="77777777" w:rsidR="0041311A" w:rsidRPr="0041311A" w:rsidRDefault="0041311A" w:rsidP="0041311A">
      <w:pPr>
        <w:rPr>
          <w:lang w:val="it-IT"/>
        </w:rPr>
      </w:pPr>
      <w:r w:rsidRPr="0041311A">
        <w:rPr>
          <w:lang w:val="it-IT"/>
        </w:rPr>
        <w:t>Dl Miclăuș : aici am o întrebare, ce prevede și care sunt bunurile ?</w:t>
      </w:r>
    </w:p>
    <w:p w14:paraId="690821A7" w14:textId="77777777" w:rsidR="0041311A" w:rsidRPr="0041311A" w:rsidRDefault="0041311A" w:rsidP="0041311A">
      <w:pPr>
        <w:rPr>
          <w:lang w:val="it-IT"/>
        </w:rPr>
      </w:pPr>
      <w:r w:rsidRPr="0041311A">
        <w:rPr>
          <w:lang w:val="it-IT"/>
        </w:rPr>
        <w:t>Dl Primar : sunt cuprinse bunurile din patrimoniul primăriei, tot ce deține primăria, și domnul Primar dă citire documentelor, prezentând valoare de inventar.</w:t>
      </w:r>
    </w:p>
    <w:p w14:paraId="77FFE825" w14:textId="77777777" w:rsidR="0041311A" w:rsidRPr="0041311A" w:rsidRDefault="0041311A" w:rsidP="0041311A">
      <w:pPr>
        <w:rPr>
          <w:lang w:val="pt-BR"/>
        </w:rPr>
      </w:pPr>
      <w:r w:rsidRPr="0041311A">
        <w:rPr>
          <w:lang w:val="pt-BR"/>
        </w:rPr>
        <w:t>Dl Popescu : avem incluși și torenții ?</w:t>
      </w:r>
    </w:p>
    <w:p w14:paraId="2F79C389" w14:textId="77777777" w:rsidR="0041311A" w:rsidRPr="0041311A" w:rsidRDefault="0041311A" w:rsidP="0041311A">
      <w:pPr>
        <w:rPr>
          <w:lang w:val="pt-BR"/>
        </w:rPr>
      </w:pPr>
      <w:r w:rsidRPr="0041311A">
        <w:rPr>
          <w:lang w:val="pt-BR"/>
        </w:rPr>
        <w:t xml:space="preserve">Dl Primar : da, cei care îi avem déjà cuprinși în inventar, pentru ceilalți pe care îi vomprelua urmăm procedura. </w:t>
      </w:r>
    </w:p>
    <w:p w14:paraId="6D4F2E6A" w14:textId="77777777" w:rsidR="0041311A" w:rsidRPr="0041311A" w:rsidRDefault="0041311A" w:rsidP="0041311A">
      <w:pPr>
        <w:rPr>
          <w:lang w:val="pt-BR"/>
        </w:rPr>
      </w:pPr>
      <w:r w:rsidRPr="0041311A">
        <w:rPr>
          <w:lang w:val="pt-BR"/>
        </w:rPr>
        <w:t xml:space="preserve"> Se supune la vot punctul cinci de pe ordinea de zi şi se aprobă cu 10 voturi “pentru’’. </w:t>
      </w:r>
    </w:p>
    <w:p w14:paraId="11B49BEF" w14:textId="77777777" w:rsidR="0041311A" w:rsidRPr="0041311A" w:rsidRDefault="0041311A" w:rsidP="0041311A">
      <w:pPr>
        <w:rPr>
          <w:lang w:val="pt-BR"/>
        </w:rPr>
      </w:pPr>
      <w:r w:rsidRPr="0041311A">
        <w:rPr>
          <w:lang w:val="pt-BR"/>
        </w:rPr>
        <w:t xml:space="preserve">                6. Este supus dezbaterii punctul șase de pe ordinea de zi : proiect de hotărâre privind :   aprobarea constituirii unui drept de superficie, cu titlu gratuit,  în favoarea Serviciului de Telecomunicatii Speciale asupra terenului, ce aparține domeniului privat al comunei Malaia, în suprafață de 500 mp, situat în comuna Malaia, județul Vâlcea, înscris în Cartea Funciară nr. 37870, având nr. cadastral 37870</w:t>
      </w:r>
    </w:p>
    <w:p w14:paraId="58CEEA60" w14:textId="77777777" w:rsidR="0041311A" w:rsidRPr="0041311A" w:rsidRDefault="0041311A" w:rsidP="0041311A">
      <w:pPr>
        <w:rPr>
          <w:lang w:val="pt-BR"/>
        </w:rPr>
      </w:pPr>
      <w:r w:rsidRPr="0041311A">
        <w:rPr>
          <w:lang w:val="pt-BR"/>
        </w:rPr>
        <w:t>Dl președinte de ședință prezintă proiectul de hotarare însoțit de referatul de aprobare, raportul de specialitate, avizul de legalitate al secretarului și rapotele de avizare ale comisiilor de specialitate cu aviz favorabil.</w:t>
      </w:r>
    </w:p>
    <w:p w14:paraId="15025AD1" w14:textId="77777777" w:rsidR="0041311A" w:rsidRPr="0041311A" w:rsidRDefault="0041311A" w:rsidP="0041311A">
      <w:pPr>
        <w:rPr>
          <w:lang w:val="pt-BR"/>
        </w:rPr>
      </w:pPr>
      <w:r w:rsidRPr="0041311A">
        <w:rPr>
          <w:lang w:val="pt-BR"/>
        </w:rPr>
        <w:t>Dl Primar : aici avem cu torenții,cum vă spuneam, se urmează procedura, trebuie să o luăm de la capăt conform cerinței Guvernului.</w:t>
      </w:r>
    </w:p>
    <w:p w14:paraId="1662B3A8" w14:textId="77777777" w:rsidR="0041311A" w:rsidRPr="0041311A" w:rsidRDefault="0041311A" w:rsidP="0041311A">
      <w:pPr>
        <w:rPr>
          <w:lang w:val="pt-BR"/>
        </w:rPr>
      </w:pPr>
      <w:r w:rsidRPr="0041311A">
        <w:rPr>
          <w:lang w:val="pt-BR"/>
        </w:rPr>
        <w:t>Se supune la vot punctul șase de pe ordinea de zi şi se aprobă cu 10 voturi “pentru’’.</w:t>
      </w:r>
    </w:p>
    <w:p w14:paraId="6393028E" w14:textId="77777777" w:rsidR="0041311A" w:rsidRPr="0041311A" w:rsidRDefault="0041311A" w:rsidP="0041311A">
      <w:pPr>
        <w:rPr>
          <w:lang w:val="pt-BR"/>
        </w:rPr>
      </w:pPr>
      <w:r w:rsidRPr="0041311A">
        <w:rPr>
          <w:lang w:val="pt-BR"/>
        </w:rPr>
        <w:t xml:space="preserve">     7. Este supus dezbaterii punctul șapte de pe ordinea de zi :proiect privind : aprobarea constituirii unui drept de superficie, cu titlu gratuit,  în favoarea Serviciului de Telecomunicatii Speciale asupra terenului, ce aparține domeniului privat al comunei Malaia, în suprafață de 500 mp, situat în comuna Malaia, județul Vâlcea, înscris în Cartea Funciară nr. 37870, având nr. cadastral 37870.</w:t>
      </w:r>
    </w:p>
    <w:p w14:paraId="19D5E937" w14:textId="77777777" w:rsidR="0041311A" w:rsidRPr="0041311A" w:rsidRDefault="0041311A" w:rsidP="0041311A">
      <w:pPr>
        <w:rPr>
          <w:lang w:val="pt-BR"/>
        </w:rPr>
      </w:pPr>
      <w:r w:rsidRPr="0041311A">
        <w:rPr>
          <w:lang w:val="pt-BR"/>
        </w:rPr>
        <w:t>Se supune la vot punctul șapte de pe ordinea de zi şi se aprobă cu 10 voturi “pentru’’.</w:t>
      </w:r>
    </w:p>
    <w:p w14:paraId="3E609E79" w14:textId="77777777" w:rsidR="0041311A" w:rsidRPr="0041311A" w:rsidRDefault="0041311A" w:rsidP="0041311A">
      <w:pPr>
        <w:rPr>
          <w:lang w:val="pt-BR"/>
        </w:rPr>
      </w:pPr>
      <w:r w:rsidRPr="0041311A">
        <w:rPr>
          <w:lang w:val="pt-BR"/>
        </w:rPr>
        <w:t>8. Este supus dezbaterii punctul opt de pe ordinea de zi proiect privind : aprobarea Strategiei de dezvoltare locală pentru perioada 2025-2030, a comunei Malaia, județul Vâlcea.</w:t>
      </w:r>
    </w:p>
    <w:p w14:paraId="1BAC6A57" w14:textId="77777777" w:rsidR="0041311A" w:rsidRPr="0041311A" w:rsidRDefault="0041311A" w:rsidP="0041311A">
      <w:pPr>
        <w:rPr>
          <w:lang w:val="pt-BR"/>
        </w:rPr>
      </w:pPr>
      <w:r w:rsidRPr="0041311A">
        <w:rPr>
          <w:lang w:val="pt-BR"/>
        </w:rPr>
        <w:lastRenderedPageBreak/>
        <w:t>Dl președinte de ședință prezintă proiectul de hotarare însoțit de referatul de aprobare, raportul de specialitate, avizul de legalitate al secretarului și rapotele de avizare ale comisiilor de specialitate cu aviz favorabil.</w:t>
      </w:r>
    </w:p>
    <w:p w14:paraId="4078520A" w14:textId="77777777" w:rsidR="0041311A" w:rsidRPr="0041311A" w:rsidRDefault="0041311A" w:rsidP="0041311A">
      <w:pPr>
        <w:rPr>
          <w:lang w:val="it-IT"/>
        </w:rPr>
      </w:pPr>
      <w:r w:rsidRPr="0041311A">
        <w:rPr>
          <w:lang w:val="it-IT"/>
        </w:rPr>
        <w:t>Dl Primar: puteți veni cu idei, putem adăuga. Am obținut avizele și luni o depunem la Craiova.</w:t>
      </w:r>
    </w:p>
    <w:p w14:paraId="62F01994" w14:textId="77777777" w:rsidR="0041311A" w:rsidRPr="0041311A" w:rsidRDefault="0041311A" w:rsidP="0041311A">
      <w:pPr>
        <w:rPr>
          <w:lang w:val="it-IT"/>
        </w:rPr>
      </w:pPr>
      <w:r w:rsidRPr="0041311A">
        <w:rPr>
          <w:lang w:val="it-IT"/>
        </w:rPr>
        <w:t xml:space="preserve"> Dl președinte  supune la vot și se votează cu 10 voturi ,,pentru”.</w:t>
      </w:r>
    </w:p>
    <w:p w14:paraId="30123BB4" w14:textId="77777777" w:rsidR="0041311A" w:rsidRPr="0041311A" w:rsidRDefault="0041311A" w:rsidP="0041311A">
      <w:pPr>
        <w:rPr>
          <w:lang w:val="it-IT"/>
        </w:rPr>
      </w:pPr>
      <w:r w:rsidRPr="0041311A">
        <w:rPr>
          <w:lang w:val="it-IT"/>
        </w:rPr>
        <w:t>9. Este supus dezbaterii punctul nouă de pe ordinea de zi proiect privind : constituiria Structurii de Guvernanță  și a Procedurii operaționale privind Structura de Guvernanță a Comunei Malaia</w:t>
      </w:r>
    </w:p>
    <w:p w14:paraId="4689224F"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15F61A33" w14:textId="77777777" w:rsidR="0041311A" w:rsidRPr="0041311A" w:rsidRDefault="0041311A" w:rsidP="0041311A">
      <w:pPr>
        <w:rPr>
          <w:lang w:val="it-IT"/>
        </w:rPr>
      </w:pPr>
      <w:r w:rsidRPr="0041311A">
        <w:rPr>
          <w:lang w:val="it-IT"/>
        </w:rPr>
        <w:t>Dl Primar: și aici ați primit toate informațile, dar dacă mai aveți întrebări?</w:t>
      </w:r>
    </w:p>
    <w:p w14:paraId="1D57E6C7" w14:textId="77777777" w:rsidR="0041311A" w:rsidRPr="0041311A" w:rsidRDefault="0041311A" w:rsidP="0041311A">
      <w:pPr>
        <w:rPr>
          <w:lang w:val="it-IT"/>
        </w:rPr>
      </w:pPr>
      <w:r w:rsidRPr="0041311A">
        <w:rPr>
          <w:lang w:val="it-IT"/>
        </w:rPr>
        <w:t xml:space="preserve"> Dl președinte  supune la vot și se votează cu 10 voturi ,,pentru”.</w:t>
      </w:r>
    </w:p>
    <w:p w14:paraId="503D2860" w14:textId="77777777" w:rsidR="0041311A" w:rsidRPr="0041311A" w:rsidRDefault="0041311A" w:rsidP="0041311A">
      <w:pPr>
        <w:rPr>
          <w:lang w:val="it-IT"/>
        </w:rPr>
      </w:pPr>
      <w:r w:rsidRPr="0041311A">
        <w:rPr>
          <w:lang w:val="it-IT"/>
        </w:rPr>
        <w:t>10. Este supus dezbaterii punctul zece de pe ordinea de zi proiect privind aprobarea Raportului de selecție si prioritizare al Structurii de Guvernanță a Comunei Malaia, a Listei de proiecte prioritare pentru Prioritatea 7 - Dezvoltare teritorială sustenabilă</w:t>
      </w:r>
    </w:p>
    <w:p w14:paraId="5542BAAC"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7C00437B" w14:textId="77777777" w:rsidR="0041311A" w:rsidRPr="0041311A" w:rsidRDefault="0041311A" w:rsidP="0041311A">
      <w:pPr>
        <w:rPr>
          <w:lang w:val="it-IT"/>
        </w:rPr>
      </w:pPr>
      <w:r w:rsidRPr="0041311A">
        <w:rPr>
          <w:lang w:val="it-IT"/>
        </w:rPr>
        <w:t xml:space="preserve"> Dl președinte  supune la vot și se votează cu 10 voturi ,,pentru”.</w:t>
      </w:r>
    </w:p>
    <w:p w14:paraId="3129AE36" w14:textId="77777777" w:rsidR="0041311A" w:rsidRPr="0041311A" w:rsidRDefault="0041311A" w:rsidP="0041311A">
      <w:pPr>
        <w:rPr>
          <w:lang w:val="it-IT"/>
        </w:rPr>
      </w:pPr>
      <w:r w:rsidRPr="0041311A">
        <w:rPr>
          <w:lang w:val="it-IT"/>
        </w:rPr>
        <w:t xml:space="preserve">11. Este supus dezbaterii punctul unsprezece de pe ordinea de zi proiect privind probarea bugetului local al comunei Malaia, jud. Vâlcea, pe anul 2025                                </w:t>
      </w:r>
      <w:r w:rsidRPr="0041311A">
        <w:rPr>
          <w:lang w:val="it-IT"/>
        </w:rPr>
        <w:tab/>
      </w:r>
    </w:p>
    <w:p w14:paraId="270D1015" w14:textId="77777777" w:rsidR="0041311A" w:rsidRPr="0041311A" w:rsidRDefault="0041311A" w:rsidP="0041311A">
      <w:pPr>
        <w:rPr>
          <w:lang w:val="it-IT"/>
        </w:rPr>
      </w:pPr>
      <w:r w:rsidRPr="0041311A">
        <w:rPr>
          <w:lang w:val="it-IT"/>
        </w:rPr>
        <w:t>Proiectul în cauză este spus transparenței decizionale conform reglementărilor legislației în vigoare.</w:t>
      </w:r>
    </w:p>
    <w:p w14:paraId="3B2EAD87" w14:textId="77777777" w:rsidR="0041311A" w:rsidRPr="0041311A" w:rsidRDefault="0041311A" w:rsidP="0041311A">
      <w:pPr>
        <w:rPr>
          <w:lang w:val="it-IT"/>
        </w:rPr>
      </w:pPr>
      <w:r w:rsidRPr="0041311A">
        <w:rPr>
          <w:lang w:val="it-IT"/>
        </w:rPr>
        <w:t>12. Este supus dezbaterii punctul doisprezece de pe ordinea de zi proiect privind închirierea prin atribuire directă sau prin licitație publică cu strigare a suprafeței de 227.8303 ha pajiște în punctul Muntele Bălescu, aflată în proprietatea privată a comunei Malaia, județul Vâlcea</w:t>
      </w:r>
    </w:p>
    <w:p w14:paraId="08C3DADB"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5CAFA99F" w14:textId="77777777" w:rsidR="0041311A" w:rsidRPr="0041311A" w:rsidRDefault="0041311A" w:rsidP="0041311A">
      <w:pPr>
        <w:rPr>
          <w:lang w:val="it-IT"/>
        </w:rPr>
      </w:pPr>
      <w:r w:rsidRPr="0041311A">
        <w:rPr>
          <w:lang w:val="it-IT"/>
        </w:rPr>
        <w:lastRenderedPageBreak/>
        <w:t>Dl .Popescu: eu aici propun suma de 500 lei/ha, sunt destui bani! Știu ce se încasează de la Apia și chiar de se plătesc 500 lei/ha, rămân și pentru fermieri. Se subvenționează undeva la 1200 lei/ha.</w:t>
      </w:r>
    </w:p>
    <w:p w14:paraId="5A0B1D17" w14:textId="77777777" w:rsidR="0041311A" w:rsidRPr="0041311A" w:rsidRDefault="0041311A" w:rsidP="0041311A">
      <w:pPr>
        <w:rPr>
          <w:lang w:val="it-IT"/>
        </w:rPr>
      </w:pPr>
      <w:r w:rsidRPr="0041311A">
        <w:rPr>
          <w:lang w:val="it-IT"/>
        </w:rPr>
        <w:t>Dl. Primar: trebuie să desemnați doi reprezentați ai Consiliului Local care să facă parte din comisiile de atribuire și contestații. Un membru al comisiei va fi desemnat de la Primăria Voineasa deoarece efectivul nostru de personal nu poate acoperi cerința.</w:t>
      </w:r>
    </w:p>
    <w:p w14:paraId="7767DD82" w14:textId="77777777" w:rsidR="0041311A" w:rsidRPr="0041311A" w:rsidRDefault="0041311A" w:rsidP="0041311A">
      <w:pPr>
        <w:rPr>
          <w:lang w:val="it-IT"/>
        </w:rPr>
      </w:pPr>
      <w:r w:rsidRPr="0041311A">
        <w:rPr>
          <w:lang w:val="it-IT"/>
        </w:rPr>
        <w:t>Dl. Ioil: propun Emil!</w:t>
      </w:r>
    </w:p>
    <w:p w14:paraId="66A9C27B" w14:textId="77777777" w:rsidR="0041311A" w:rsidRPr="0041311A" w:rsidRDefault="0041311A" w:rsidP="0041311A">
      <w:pPr>
        <w:rPr>
          <w:lang w:val="it-IT"/>
        </w:rPr>
      </w:pPr>
      <w:r w:rsidRPr="0041311A">
        <w:rPr>
          <w:lang w:val="it-IT"/>
        </w:rPr>
        <w:t>Dl. Primar: pe cine vreți, eu nu am treabă!</w:t>
      </w:r>
    </w:p>
    <w:p w14:paraId="1996C513" w14:textId="77777777" w:rsidR="0041311A" w:rsidRPr="0041311A" w:rsidRDefault="0041311A" w:rsidP="0041311A">
      <w:pPr>
        <w:rPr>
          <w:lang w:val="it-IT"/>
        </w:rPr>
      </w:pPr>
      <w:r w:rsidRPr="0041311A">
        <w:rPr>
          <w:lang w:val="it-IT"/>
        </w:rPr>
        <w:t>Dl . președinte: dacă vrea și el!</w:t>
      </w:r>
    </w:p>
    <w:p w14:paraId="48131BF4" w14:textId="77777777" w:rsidR="0041311A" w:rsidRPr="0041311A" w:rsidRDefault="0041311A" w:rsidP="0041311A">
      <w:pPr>
        <w:rPr>
          <w:lang w:val="it-IT"/>
        </w:rPr>
      </w:pPr>
      <w:r w:rsidRPr="0041311A">
        <w:rPr>
          <w:lang w:val="it-IT"/>
        </w:rPr>
        <w:t>Dl.Alexescu: da, vreau!</w:t>
      </w:r>
    </w:p>
    <w:p w14:paraId="2024465F" w14:textId="77777777" w:rsidR="0041311A" w:rsidRPr="0041311A" w:rsidRDefault="0041311A" w:rsidP="0041311A">
      <w:pPr>
        <w:rPr>
          <w:lang w:val="pt-BR"/>
        </w:rPr>
      </w:pPr>
      <w:r w:rsidRPr="0041311A">
        <w:rPr>
          <w:lang w:val="pt-BR"/>
        </w:rPr>
        <w:t>Dl președinte: toți de acord?</w:t>
      </w:r>
    </w:p>
    <w:p w14:paraId="2AAC5F1D" w14:textId="77777777" w:rsidR="0041311A" w:rsidRPr="0041311A" w:rsidRDefault="0041311A" w:rsidP="0041311A">
      <w:pPr>
        <w:rPr>
          <w:lang w:val="it-IT"/>
        </w:rPr>
      </w:pPr>
      <w:r w:rsidRPr="0041311A">
        <w:rPr>
          <w:lang w:val="it-IT"/>
        </w:rPr>
        <w:t>Dl președinte  supune la vot și se votează cu 10 voturi ,,pentru”.</w:t>
      </w:r>
    </w:p>
    <w:p w14:paraId="31C9A2A5" w14:textId="77777777" w:rsidR="0041311A" w:rsidRPr="0041311A" w:rsidRDefault="0041311A" w:rsidP="0041311A">
      <w:pPr>
        <w:rPr>
          <w:lang w:val="pt-BR"/>
        </w:rPr>
      </w:pPr>
      <w:r w:rsidRPr="0041311A">
        <w:rPr>
          <w:lang w:val="pt-BR"/>
        </w:rPr>
        <w:t>Dl. Primar: și pentru cea de contestații!</w:t>
      </w:r>
    </w:p>
    <w:p w14:paraId="1F7155E1" w14:textId="77777777" w:rsidR="0041311A" w:rsidRPr="0041311A" w:rsidRDefault="0041311A" w:rsidP="0041311A">
      <w:pPr>
        <w:rPr>
          <w:lang w:val="pt-BR"/>
        </w:rPr>
      </w:pPr>
      <w:r w:rsidRPr="0041311A">
        <w:rPr>
          <w:lang w:val="pt-BR"/>
        </w:rPr>
        <w:t>Dl Bogdan:Romică!</w:t>
      </w:r>
    </w:p>
    <w:p w14:paraId="59F86C95" w14:textId="77777777" w:rsidR="0041311A" w:rsidRPr="0041311A" w:rsidRDefault="0041311A" w:rsidP="0041311A">
      <w:pPr>
        <w:rPr>
          <w:lang w:val="pt-BR"/>
        </w:rPr>
      </w:pPr>
      <w:r w:rsidRPr="0041311A">
        <w:rPr>
          <w:lang w:val="pt-BR"/>
        </w:rPr>
        <w:t>Dl președinte: dacă este de acord!</w:t>
      </w:r>
    </w:p>
    <w:p w14:paraId="2A6A73C9" w14:textId="77777777" w:rsidR="0041311A" w:rsidRPr="0041311A" w:rsidRDefault="0041311A" w:rsidP="0041311A">
      <w:pPr>
        <w:rPr>
          <w:lang w:val="pt-BR"/>
        </w:rPr>
      </w:pPr>
      <w:r w:rsidRPr="0041311A">
        <w:rPr>
          <w:lang w:val="pt-BR"/>
        </w:rPr>
        <w:t>Dl Jianu: sunt, oricum trebuie să facem ce trebuie!</w:t>
      </w:r>
    </w:p>
    <w:p w14:paraId="50E8AFD3" w14:textId="77777777" w:rsidR="0041311A" w:rsidRPr="0041311A" w:rsidRDefault="0041311A" w:rsidP="0041311A">
      <w:pPr>
        <w:rPr>
          <w:lang w:val="pt-BR"/>
        </w:rPr>
      </w:pPr>
      <w:r w:rsidRPr="0041311A">
        <w:rPr>
          <w:lang w:val="pt-BR"/>
        </w:rPr>
        <w:t>Dl președinte: toți de acord?</w:t>
      </w:r>
    </w:p>
    <w:p w14:paraId="09AE0846" w14:textId="77777777" w:rsidR="0041311A" w:rsidRPr="0041311A" w:rsidRDefault="0041311A" w:rsidP="0041311A">
      <w:pPr>
        <w:rPr>
          <w:lang w:val="it-IT"/>
        </w:rPr>
      </w:pPr>
      <w:r w:rsidRPr="0041311A">
        <w:rPr>
          <w:lang w:val="it-IT"/>
        </w:rPr>
        <w:t>Dl președinte  supune la vot și se votează cu 10 voturi ,,pentru”.</w:t>
      </w:r>
    </w:p>
    <w:p w14:paraId="74801801" w14:textId="77777777" w:rsidR="0041311A" w:rsidRPr="0041311A" w:rsidRDefault="0041311A" w:rsidP="0041311A">
      <w:pPr>
        <w:rPr>
          <w:lang w:val="it-IT"/>
        </w:rPr>
      </w:pPr>
      <w:r w:rsidRPr="0041311A">
        <w:rPr>
          <w:lang w:val="it-IT"/>
        </w:rPr>
        <w:t>Dl. Primar: ei vor rămâne pentru toate cele opt licitații?</w:t>
      </w:r>
    </w:p>
    <w:p w14:paraId="7125CF81" w14:textId="77777777" w:rsidR="0041311A" w:rsidRPr="0041311A" w:rsidRDefault="0041311A" w:rsidP="0041311A">
      <w:pPr>
        <w:rPr>
          <w:lang w:val="it-IT"/>
        </w:rPr>
      </w:pPr>
      <w:r w:rsidRPr="0041311A">
        <w:rPr>
          <w:lang w:val="it-IT"/>
        </w:rPr>
        <w:t>Dl președinte: toți de acord?</w:t>
      </w:r>
    </w:p>
    <w:p w14:paraId="52966C7E" w14:textId="77777777" w:rsidR="0041311A" w:rsidRPr="0041311A" w:rsidRDefault="0041311A" w:rsidP="0041311A">
      <w:pPr>
        <w:rPr>
          <w:lang w:val="it-IT"/>
        </w:rPr>
      </w:pPr>
      <w:r w:rsidRPr="0041311A">
        <w:rPr>
          <w:lang w:val="it-IT"/>
        </w:rPr>
        <w:t>Dl președinte  supune la vot și se votează cu 10 voturi ,,pentru”.</w:t>
      </w:r>
    </w:p>
    <w:p w14:paraId="6FCCF583" w14:textId="77777777" w:rsidR="0041311A" w:rsidRPr="0041311A" w:rsidRDefault="0041311A" w:rsidP="0041311A">
      <w:pPr>
        <w:rPr>
          <w:lang w:val="it-IT"/>
        </w:rPr>
      </w:pPr>
      <w:r w:rsidRPr="0041311A">
        <w:rPr>
          <w:lang w:val="it-IT"/>
        </w:rPr>
        <w:t>13. Este supus dezbaterii punctul treisprezece de pe ordinea de zi proiect privind închirierea prin atribuire directă sau prin licitație publică cu strigare a suprafeței de 334.09 ha pajiște în punctul Muntele Galbenu, aflată în proprietatea privată a comunei Malaia, județul Vâlcea.</w:t>
      </w:r>
    </w:p>
    <w:p w14:paraId="24F39755"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30014B5B" w14:textId="77777777" w:rsidR="0041311A" w:rsidRPr="0041311A" w:rsidRDefault="0041311A" w:rsidP="0041311A">
      <w:pPr>
        <w:rPr>
          <w:lang w:val="it-IT"/>
        </w:rPr>
      </w:pPr>
      <w:r w:rsidRPr="0041311A">
        <w:rPr>
          <w:lang w:val="it-IT"/>
        </w:rPr>
        <w:t>Dl Popescu: și aici propun tot 500lei/ha!</w:t>
      </w:r>
    </w:p>
    <w:p w14:paraId="3CB4B3BB" w14:textId="77777777" w:rsidR="0041311A" w:rsidRPr="0041311A" w:rsidRDefault="0041311A" w:rsidP="0041311A">
      <w:pPr>
        <w:rPr>
          <w:lang w:val="it-IT"/>
        </w:rPr>
      </w:pPr>
      <w:r w:rsidRPr="0041311A">
        <w:rPr>
          <w:lang w:val="it-IT"/>
        </w:rPr>
        <w:t>Dl Popescu: și încă ceva să aivă activitate în ultimii 5(cinci) ani în Malaia.</w:t>
      </w:r>
    </w:p>
    <w:p w14:paraId="7B5FE652" w14:textId="77777777" w:rsidR="0041311A" w:rsidRPr="0041311A" w:rsidRDefault="0041311A" w:rsidP="0041311A">
      <w:pPr>
        <w:rPr>
          <w:lang w:val="it-IT"/>
        </w:rPr>
      </w:pPr>
      <w:r w:rsidRPr="0041311A">
        <w:rPr>
          <w:lang w:val="it-IT"/>
        </w:rPr>
        <w:lastRenderedPageBreak/>
        <w:t>Dl. Primar: la acest lucru trebuie să ne gândim, să nu punem clauze abuzive, că vom fi acționați în instanță!</w:t>
      </w:r>
    </w:p>
    <w:p w14:paraId="2913CC61" w14:textId="77777777" w:rsidR="0041311A" w:rsidRPr="0041311A" w:rsidRDefault="0041311A" w:rsidP="0041311A">
      <w:pPr>
        <w:rPr>
          <w:lang w:val="it-IT"/>
        </w:rPr>
      </w:pPr>
      <w:r w:rsidRPr="0041311A">
        <w:rPr>
          <w:lang w:val="it-IT"/>
        </w:rPr>
        <w:t>Dl. Emil: da, ce spune legea?</w:t>
      </w:r>
    </w:p>
    <w:p w14:paraId="779470FD" w14:textId="77777777" w:rsidR="0041311A" w:rsidRPr="0041311A" w:rsidRDefault="0041311A" w:rsidP="0041311A">
      <w:pPr>
        <w:rPr>
          <w:lang w:val="it-IT"/>
        </w:rPr>
      </w:pPr>
      <w:r w:rsidRPr="0041311A">
        <w:rPr>
          <w:lang w:val="it-IT"/>
        </w:rPr>
        <w:t>Dl. Jianu: să nu mai dăm de altele!</w:t>
      </w:r>
    </w:p>
    <w:p w14:paraId="14BF8C41" w14:textId="77777777" w:rsidR="0041311A" w:rsidRPr="0041311A" w:rsidRDefault="0041311A" w:rsidP="0041311A">
      <w:pPr>
        <w:rPr>
          <w:lang w:val="it-IT"/>
        </w:rPr>
      </w:pPr>
      <w:r w:rsidRPr="0041311A">
        <w:rPr>
          <w:lang w:val="it-IT"/>
        </w:rPr>
        <w:t>Dl Ioil: să facem bine de la început!</w:t>
      </w:r>
    </w:p>
    <w:p w14:paraId="13745449" w14:textId="77777777" w:rsidR="0041311A" w:rsidRPr="0041311A" w:rsidRDefault="0041311A" w:rsidP="0041311A">
      <w:pPr>
        <w:rPr>
          <w:lang w:val="it-IT"/>
        </w:rPr>
      </w:pPr>
      <w:r w:rsidRPr="0041311A">
        <w:rPr>
          <w:lang w:val="it-IT"/>
        </w:rPr>
        <w:t>Dl Primar: prevederile legale spun că trebuie să aivă activitatea desfășurată în ultimul an .</w:t>
      </w:r>
    </w:p>
    <w:p w14:paraId="70D2309C" w14:textId="77777777" w:rsidR="0041311A" w:rsidRPr="0041311A" w:rsidRDefault="0041311A" w:rsidP="0041311A">
      <w:pPr>
        <w:rPr>
          <w:lang w:val="it-IT"/>
        </w:rPr>
      </w:pPr>
      <w:r w:rsidRPr="0041311A">
        <w:rPr>
          <w:lang w:val="it-IT"/>
        </w:rPr>
        <w:t>Dl. Alexescu: păi vedeți, să fim atenți!</w:t>
      </w:r>
    </w:p>
    <w:p w14:paraId="4A9FC470" w14:textId="77777777" w:rsidR="0041311A" w:rsidRPr="0041311A" w:rsidRDefault="0041311A" w:rsidP="0041311A">
      <w:pPr>
        <w:rPr>
          <w:lang w:val="it-IT"/>
        </w:rPr>
      </w:pPr>
      <w:r w:rsidRPr="0041311A">
        <w:rPr>
          <w:lang w:val="it-IT"/>
        </w:rPr>
        <w:t>Dl. Președinte: rămâne 1(un) an?</w:t>
      </w:r>
    </w:p>
    <w:p w14:paraId="6E3FC896" w14:textId="77777777" w:rsidR="0041311A" w:rsidRPr="0041311A" w:rsidRDefault="0041311A" w:rsidP="0041311A">
      <w:pPr>
        <w:rPr>
          <w:lang w:val="pt-BR"/>
        </w:rPr>
      </w:pPr>
      <w:r w:rsidRPr="0041311A">
        <w:rPr>
          <w:lang w:val="pt-BR"/>
        </w:rPr>
        <w:t>Dl. Jianu: păi da, cum spune legea!</w:t>
      </w:r>
    </w:p>
    <w:p w14:paraId="1FFF22C6" w14:textId="77777777" w:rsidR="0041311A" w:rsidRPr="0041311A" w:rsidRDefault="0041311A" w:rsidP="0041311A">
      <w:pPr>
        <w:rPr>
          <w:lang w:val="pt-BR"/>
        </w:rPr>
      </w:pPr>
      <w:r w:rsidRPr="0041311A">
        <w:rPr>
          <w:lang w:val="pt-BR"/>
        </w:rPr>
        <w:t>Dl președinte: toți de acord?</w:t>
      </w:r>
    </w:p>
    <w:p w14:paraId="19E5B836" w14:textId="77777777" w:rsidR="0041311A" w:rsidRPr="0041311A" w:rsidRDefault="0041311A" w:rsidP="0041311A">
      <w:pPr>
        <w:rPr>
          <w:lang w:val="it-IT"/>
        </w:rPr>
      </w:pPr>
      <w:r w:rsidRPr="0041311A">
        <w:rPr>
          <w:lang w:val="it-IT"/>
        </w:rPr>
        <w:t>Dl președinte  supune la vot și se votează cu 10 voturi ,,pentru”.</w:t>
      </w:r>
    </w:p>
    <w:p w14:paraId="1CD89E86" w14:textId="77777777" w:rsidR="0041311A" w:rsidRPr="0041311A" w:rsidRDefault="0041311A" w:rsidP="0041311A">
      <w:pPr>
        <w:rPr>
          <w:lang w:val="it-IT"/>
        </w:rPr>
      </w:pPr>
      <w:r w:rsidRPr="0041311A">
        <w:rPr>
          <w:lang w:val="it-IT"/>
        </w:rPr>
        <w:t>Dl președinte: și prețul va fi de 500lei/ha?</w:t>
      </w:r>
    </w:p>
    <w:p w14:paraId="3D464948" w14:textId="77777777" w:rsidR="0041311A" w:rsidRPr="0041311A" w:rsidRDefault="0041311A" w:rsidP="0041311A">
      <w:pPr>
        <w:rPr>
          <w:lang w:val="pt-BR"/>
        </w:rPr>
      </w:pPr>
      <w:r w:rsidRPr="0041311A">
        <w:rPr>
          <w:lang w:val="pt-BR"/>
        </w:rPr>
        <w:t>Dl președinte: toți de acord?</w:t>
      </w:r>
    </w:p>
    <w:p w14:paraId="4C761763" w14:textId="77777777" w:rsidR="0041311A" w:rsidRPr="0041311A" w:rsidRDefault="0041311A" w:rsidP="0041311A">
      <w:pPr>
        <w:rPr>
          <w:lang w:val="it-IT"/>
        </w:rPr>
      </w:pPr>
      <w:r w:rsidRPr="0041311A">
        <w:rPr>
          <w:lang w:val="it-IT"/>
        </w:rPr>
        <w:t>Dl președinte  supune la vot și se votează cu 10 voturi ,,pentru”.</w:t>
      </w:r>
    </w:p>
    <w:p w14:paraId="696C0EB3" w14:textId="77777777" w:rsidR="0041311A" w:rsidRPr="0041311A" w:rsidRDefault="0041311A" w:rsidP="0041311A">
      <w:pPr>
        <w:rPr>
          <w:lang w:val="it-IT"/>
        </w:rPr>
      </w:pPr>
      <w:r w:rsidRPr="0041311A">
        <w:rPr>
          <w:lang w:val="it-IT"/>
        </w:rPr>
        <w:t>14.  Este supus dezbaterii punctul paisprezece de pe ordinea de zi proiect privind închirierea prin atribuire directă sau prin licitație publică cu strigare a suprafeței de139.48   ha pajiște în punctul Gol Alpin Cocora, aflată în proprietatea privată a comunei Malaia, județul Vâlcea.</w:t>
      </w:r>
    </w:p>
    <w:p w14:paraId="717CCBC8"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5BA2A0EE" w14:textId="77777777" w:rsidR="0041311A" w:rsidRPr="0041311A" w:rsidRDefault="0041311A" w:rsidP="0041311A">
      <w:pPr>
        <w:rPr>
          <w:lang w:val="it-IT"/>
        </w:rPr>
      </w:pPr>
      <w:r w:rsidRPr="0041311A">
        <w:rPr>
          <w:lang w:val="it-IT"/>
        </w:rPr>
        <w:t>Dl. Popescu: și aici tot 500lei/ha, propun!</w:t>
      </w:r>
    </w:p>
    <w:p w14:paraId="0904AC3F" w14:textId="77777777" w:rsidR="0041311A" w:rsidRPr="0041311A" w:rsidRDefault="0041311A" w:rsidP="0041311A">
      <w:pPr>
        <w:rPr>
          <w:lang w:val="it-IT"/>
        </w:rPr>
      </w:pPr>
      <w:r w:rsidRPr="0041311A">
        <w:rPr>
          <w:lang w:val="it-IT"/>
        </w:rPr>
        <w:t>Dl.Jianu: și eu la fel, 500lei/ha!</w:t>
      </w:r>
    </w:p>
    <w:p w14:paraId="1350A1F0" w14:textId="77777777" w:rsidR="0041311A" w:rsidRPr="0041311A" w:rsidRDefault="0041311A" w:rsidP="0041311A">
      <w:pPr>
        <w:rPr>
          <w:lang w:val="pt-BR"/>
        </w:rPr>
      </w:pPr>
      <w:r w:rsidRPr="0041311A">
        <w:rPr>
          <w:lang w:val="pt-BR"/>
        </w:rPr>
        <w:t>Dl. Ioil: e mult 500 lei!</w:t>
      </w:r>
    </w:p>
    <w:p w14:paraId="17613EBE" w14:textId="77777777" w:rsidR="0041311A" w:rsidRPr="0041311A" w:rsidRDefault="0041311A" w:rsidP="0041311A">
      <w:pPr>
        <w:rPr>
          <w:lang w:val="pt-BR"/>
        </w:rPr>
      </w:pPr>
      <w:r w:rsidRPr="0041311A">
        <w:rPr>
          <w:lang w:val="pt-BR"/>
        </w:rPr>
        <w:t>Dl.  Popescu: 400 lei!</w:t>
      </w:r>
    </w:p>
    <w:p w14:paraId="08B0CE9A" w14:textId="77777777" w:rsidR="0041311A" w:rsidRPr="0041311A" w:rsidRDefault="0041311A" w:rsidP="0041311A">
      <w:pPr>
        <w:rPr>
          <w:lang w:val="pt-BR"/>
        </w:rPr>
      </w:pPr>
      <w:r w:rsidRPr="0041311A">
        <w:rPr>
          <w:lang w:val="pt-BR"/>
        </w:rPr>
        <w:t>Dl. Alexescu: rămânem cu ele!</w:t>
      </w:r>
    </w:p>
    <w:p w14:paraId="01F299AE" w14:textId="77777777" w:rsidR="0041311A" w:rsidRPr="0041311A" w:rsidRDefault="0041311A" w:rsidP="0041311A">
      <w:pPr>
        <w:rPr>
          <w:lang w:val="pt-BR"/>
        </w:rPr>
      </w:pPr>
      <w:r w:rsidRPr="0041311A">
        <w:rPr>
          <w:lang w:val="pt-BR"/>
        </w:rPr>
        <w:t>Dl. Popescu: 500 lei!</w:t>
      </w:r>
    </w:p>
    <w:p w14:paraId="52FE505F" w14:textId="77777777" w:rsidR="0041311A" w:rsidRPr="0041311A" w:rsidRDefault="0041311A" w:rsidP="0041311A">
      <w:pPr>
        <w:rPr>
          <w:lang w:val="pt-BR"/>
        </w:rPr>
      </w:pPr>
      <w:r w:rsidRPr="0041311A">
        <w:rPr>
          <w:lang w:val="pt-BR"/>
        </w:rPr>
        <w:t>Dl președinte: toți de acord?</w:t>
      </w:r>
    </w:p>
    <w:p w14:paraId="015E3425" w14:textId="77777777" w:rsidR="0041311A" w:rsidRPr="0041311A" w:rsidRDefault="0041311A" w:rsidP="0041311A">
      <w:pPr>
        <w:rPr>
          <w:lang w:val="it-IT"/>
        </w:rPr>
      </w:pPr>
      <w:r w:rsidRPr="0041311A">
        <w:rPr>
          <w:lang w:val="it-IT"/>
        </w:rPr>
        <w:lastRenderedPageBreak/>
        <w:t>Dl președinte  supune la vot și se votează cu 10 voturi ,,pentru”.</w:t>
      </w:r>
    </w:p>
    <w:p w14:paraId="16031B94" w14:textId="77777777" w:rsidR="0041311A" w:rsidRPr="0041311A" w:rsidRDefault="0041311A" w:rsidP="0041311A">
      <w:pPr>
        <w:rPr>
          <w:lang w:val="it-IT"/>
        </w:rPr>
      </w:pPr>
      <w:r w:rsidRPr="0041311A">
        <w:rPr>
          <w:lang w:val="it-IT"/>
        </w:rPr>
        <w:t>15.  Este supus dezbaterii punctul cincisprezece de pe ordinea de zi proiect privind închirierea prin atribuire directă sau prin licitație publică cu strigare a suprafeței de  22.7544 ha pajiște în punctul Gol Alpin Puru, aflată în proprietatea privată a comunei Malaia, județul Vâlcea.</w:t>
      </w:r>
    </w:p>
    <w:p w14:paraId="1045AFB9"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5C72F89A" w14:textId="77777777" w:rsidR="0041311A" w:rsidRPr="0041311A" w:rsidRDefault="0041311A" w:rsidP="0041311A">
      <w:pPr>
        <w:rPr>
          <w:lang w:val="pt-BR"/>
        </w:rPr>
      </w:pPr>
      <w:r w:rsidRPr="0041311A">
        <w:rPr>
          <w:lang w:val="pt-BR"/>
        </w:rPr>
        <w:t>Dl. Ioil: 600 lei!</w:t>
      </w:r>
    </w:p>
    <w:p w14:paraId="41B80A78" w14:textId="77777777" w:rsidR="0041311A" w:rsidRPr="0041311A" w:rsidRDefault="0041311A" w:rsidP="0041311A">
      <w:pPr>
        <w:rPr>
          <w:lang w:val="pt-BR"/>
        </w:rPr>
      </w:pPr>
      <w:r w:rsidRPr="0041311A">
        <w:rPr>
          <w:lang w:val="pt-BR"/>
        </w:rPr>
        <w:t>Dl. toți de acord?</w:t>
      </w:r>
    </w:p>
    <w:p w14:paraId="4C766992" w14:textId="77777777" w:rsidR="0041311A" w:rsidRPr="0041311A" w:rsidRDefault="0041311A" w:rsidP="0041311A">
      <w:pPr>
        <w:rPr>
          <w:lang w:val="it-IT"/>
        </w:rPr>
      </w:pPr>
      <w:r w:rsidRPr="0041311A">
        <w:rPr>
          <w:lang w:val="it-IT"/>
        </w:rPr>
        <w:t>Dl președinte  supune la vot și se votează cu 10 voturi ,,pentru”.</w:t>
      </w:r>
    </w:p>
    <w:p w14:paraId="75BCE6EB" w14:textId="77777777" w:rsidR="0041311A" w:rsidRPr="0041311A" w:rsidRDefault="0041311A" w:rsidP="0041311A">
      <w:pPr>
        <w:rPr>
          <w:lang w:val="it-IT"/>
        </w:rPr>
      </w:pPr>
      <w:r w:rsidRPr="0041311A">
        <w:rPr>
          <w:lang w:val="it-IT"/>
        </w:rPr>
        <w:t>16. Este supus dezbaterii punctul șaisprezece de pe ordinea de zi proiect privind închirierea prin atribuire directă sau prin licitație publică cu strigare a suprafeței de 57.0193 ha pajiște în punctul Gol Alpin Puru, aflată în proprietatea privată a comunei Malaia, județul Vâlcea.</w:t>
      </w:r>
    </w:p>
    <w:p w14:paraId="6AF3C040"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24235342" w14:textId="77777777" w:rsidR="0041311A" w:rsidRPr="0041311A" w:rsidRDefault="0041311A" w:rsidP="0041311A">
      <w:pPr>
        <w:rPr>
          <w:lang w:val="pt-BR"/>
        </w:rPr>
      </w:pPr>
      <w:r w:rsidRPr="0041311A">
        <w:rPr>
          <w:lang w:val="pt-BR"/>
        </w:rPr>
        <w:t>Dl. Ioil: tot  600 lei!</w:t>
      </w:r>
    </w:p>
    <w:p w14:paraId="7A3DD620" w14:textId="77777777" w:rsidR="0041311A" w:rsidRPr="0041311A" w:rsidRDefault="0041311A" w:rsidP="0041311A">
      <w:pPr>
        <w:rPr>
          <w:lang w:val="pt-BR"/>
        </w:rPr>
      </w:pPr>
      <w:r w:rsidRPr="0041311A">
        <w:rPr>
          <w:lang w:val="pt-BR"/>
        </w:rPr>
        <w:t>Dl. toți de acord?</w:t>
      </w:r>
    </w:p>
    <w:p w14:paraId="314C90F2" w14:textId="77777777" w:rsidR="0041311A" w:rsidRPr="0041311A" w:rsidRDefault="0041311A" w:rsidP="0041311A">
      <w:pPr>
        <w:rPr>
          <w:lang w:val="it-IT"/>
        </w:rPr>
      </w:pPr>
      <w:r w:rsidRPr="0041311A">
        <w:rPr>
          <w:lang w:val="it-IT"/>
        </w:rPr>
        <w:t>Dl președinte  supune la vot și se votează cu 10 voturi ,,pentru”.</w:t>
      </w:r>
    </w:p>
    <w:p w14:paraId="61616F8D" w14:textId="77777777" w:rsidR="0041311A" w:rsidRPr="0041311A" w:rsidRDefault="0041311A" w:rsidP="0041311A">
      <w:pPr>
        <w:rPr>
          <w:lang w:val="it-IT"/>
        </w:rPr>
      </w:pPr>
      <w:r w:rsidRPr="0041311A">
        <w:rPr>
          <w:lang w:val="it-IT"/>
        </w:rPr>
        <w:t>17. Este supus dezbaterii punctul șaptesprezece de pe ordinea de zi proiect privind închirierea prin atribuire directă sau prin licitație publică cu strigare a suprafeței de 93.3799  ha pajiște în punctul Gol Alpin Huluzu, aflată în proprietatea privată a comunei Malaia, județul Vâlcea.</w:t>
      </w:r>
    </w:p>
    <w:p w14:paraId="720153AE"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37F423C9" w14:textId="77777777" w:rsidR="0041311A" w:rsidRPr="0041311A" w:rsidRDefault="0041311A" w:rsidP="0041311A">
      <w:pPr>
        <w:rPr>
          <w:lang w:val="pt-BR"/>
        </w:rPr>
      </w:pPr>
      <w:r w:rsidRPr="0041311A">
        <w:rPr>
          <w:lang w:val="pt-BR"/>
        </w:rPr>
        <w:t>Dl. Popescu: 500lei!</w:t>
      </w:r>
    </w:p>
    <w:p w14:paraId="2C0DAD50" w14:textId="77777777" w:rsidR="0041311A" w:rsidRPr="0041311A" w:rsidRDefault="0041311A" w:rsidP="0041311A">
      <w:pPr>
        <w:rPr>
          <w:lang w:val="pt-BR"/>
        </w:rPr>
      </w:pPr>
      <w:r w:rsidRPr="0041311A">
        <w:rPr>
          <w:lang w:val="pt-BR"/>
        </w:rPr>
        <w:t>Dl președinte: este dublu față de raport!</w:t>
      </w:r>
    </w:p>
    <w:p w14:paraId="23BEA0FE" w14:textId="77777777" w:rsidR="0041311A" w:rsidRPr="0041311A" w:rsidRDefault="0041311A" w:rsidP="0041311A">
      <w:pPr>
        <w:rPr>
          <w:lang w:val="pt-BR"/>
        </w:rPr>
      </w:pPr>
      <w:r w:rsidRPr="0041311A">
        <w:rPr>
          <w:lang w:val="pt-BR"/>
        </w:rPr>
        <w:t>Dl. Popescu: subvenția este aceeași!</w:t>
      </w:r>
    </w:p>
    <w:p w14:paraId="6332FC53" w14:textId="77777777" w:rsidR="0041311A" w:rsidRPr="0041311A" w:rsidRDefault="0041311A" w:rsidP="0041311A">
      <w:pPr>
        <w:rPr>
          <w:lang w:val="pt-BR"/>
        </w:rPr>
      </w:pPr>
      <w:r w:rsidRPr="0041311A">
        <w:rPr>
          <w:lang w:val="pt-BR"/>
        </w:rPr>
        <w:t>Dl.Jianu: 400lei!</w:t>
      </w:r>
    </w:p>
    <w:p w14:paraId="3606E401" w14:textId="77777777" w:rsidR="0041311A" w:rsidRPr="0041311A" w:rsidRDefault="0041311A" w:rsidP="0041311A">
      <w:pPr>
        <w:rPr>
          <w:lang w:val="pt-BR"/>
        </w:rPr>
      </w:pPr>
      <w:r w:rsidRPr="0041311A">
        <w:rPr>
          <w:lang w:val="pt-BR"/>
        </w:rPr>
        <w:t>Dl. toți de acord?</w:t>
      </w:r>
    </w:p>
    <w:p w14:paraId="4165CAC3" w14:textId="77777777" w:rsidR="0041311A" w:rsidRPr="0041311A" w:rsidRDefault="0041311A" w:rsidP="0041311A">
      <w:pPr>
        <w:rPr>
          <w:lang w:val="it-IT"/>
        </w:rPr>
      </w:pPr>
      <w:r w:rsidRPr="0041311A">
        <w:rPr>
          <w:lang w:val="it-IT"/>
        </w:rPr>
        <w:lastRenderedPageBreak/>
        <w:t>Dl președinte  supune la vot și se votează cu 9 voturi ,,pentru” suma de 400  lei/ha!</w:t>
      </w:r>
    </w:p>
    <w:p w14:paraId="792070DB" w14:textId="77777777" w:rsidR="0041311A" w:rsidRPr="0041311A" w:rsidRDefault="0041311A" w:rsidP="0041311A">
      <w:pPr>
        <w:rPr>
          <w:lang w:val="it-IT"/>
        </w:rPr>
      </w:pPr>
      <w:r w:rsidRPr="0041311A">
        <w:rPr>
          <w:lang w:val="it-IT"/>
        </w:rPr>
        <w:t>18. Este supus dezbaterii punctul optsprezece de pe ordinea de zi proiect privind proiect de hotărâre privind închirierea prin atribuire directă sau prin licitație publică cu strigare a suprafeței de 196.19 ha pajiște în punctul Gol Alpin Petrimanu, aflată în proprietatea privată a comunei Malaia, județul Vâlcea.</w:t>
      </w:r>
    </w:p>
    <w:p w14:paraId="6C966F7A" w14:textId="77777777" w:rsidR="0041311A" w:rsidRPr="0041311A" w:rsidRDefault="0041311A" w:rsidP="0041311A">
      <w:pPr>
        <w:rPr>
          <w:lang w:val="it-IT"/>
        </w:rPr>
      </w:pPr>
      <w:r w:rsidRPr="0041311A">
        <w:rPr>
          <w:lang w:val="it-IT"/>
        </w:rPr>
        <w:t>Dl președinte ședință prezintă proiectul de hotarare însoțit de referatul de aprobare, raportul de specialitate, avizul de legalitate al secretarului și rapotele de avizare ale comisiilor de specialitate cu aviz favorabil.</w:t>
      </w:r>
    </w:p>
    <w:p w14:paraId="623F8724" w14:textId="77777777" w:rsidR="0041311A" w:rsidRPr="0041311A" w:rsidRDefault="0041311A" w:rsidP="0041311A">
      <w:pPr>
        <w:rPr>
          <w:lang w:val="it-IT"/>
        </w:rPr>
      </w:pPr>
      <w:r w:rsidRPr="0041311A">
        <w:rPr>
          <w:lang w:val="it-IT"/>
        </w:rPr>
        <w:t>Dl.Popescu: aici propun suma de 650 lei/ha!</w:t>
      </w:r>
    </w:p>
    <w:p w14:paraId="3A30589B" w14:textId="77777777" w:rsidR="0041311A" w:rsidRPr="0041311A" w:rsidRDefault="0041311A" w:rsidP="0041311A">
      <w:pPr>
        <w:rPr>
          <w:lang w:val="it-IT"/>
        </w:rPr>
      </w:pPr>
      <w:r w:rsidRPr="0041311A">
        <w:rPr>
          <w:lang w:val="it-IT"/>
        </w:rPr>
        <w:t>Dl.Primar: trebuie să avem în vedere că ese lângă Puru!</w:t>
      </w:r>
    </w:p>
    <w:p w14:paraId="6BC3F4B1" w14:textId="77777777" w:rsidR="0041311A" w:rsidRPr="0041311A" w:rsidRDefault="0041311A" w:rsidP="0041311A">
      <w:pPr>
        <w:rPr>
          <w:lang w:val="it-IT"/>
        </w:rPr>
      </w:pPr>
      <w:r w:rsidRPr="0041311A">
        <w:rPr>
          <w:lang w:val="it-IT"/>
        </w:rPr>
        <w:t>Dl.Ioil: 600 lei!</w:t>
      </w:r>
    </w:p>
    <w:p w14:paraId="578F27F4" w14:textId="77777777" w:rsidR="0041311A" w:rsidRPr="0041311A" w:rsidRDefault="0041311A" w:rsidP="0041311A">
      <w:pPr>
        <w:rPr>
          <w:lang w:val="it-IT"/>
        </w:rPr>
      </w:pPr>
      <w:r w:rsidRPr="0041311A">
        <w:rPr>
          <w:lang w:val="it-IT"/>
        </w:rPr>
        <w:t>Dl.Jianu: 600 lei!</w:t>
      </w:r>
    </w:p>
    <w:p w14:paraId="29FCAD02" w14:textId="77777777" w:rsidR="0041311A" w:rsidRPr="0041311A" w:rsidRDefault="0041311A" w:rsidP="0041311A">
      <w:pPr>
        <w:rPr>
          <w:lang w:val="it-IT"/>
        </w:rPr>
      </w:pPr>
      <w:r w:rsidRPr="0041311A">
        <w:rPr>
          <w:lang w:val="it-IT"/>
        </w:rPr>
        <w:t>Dl. toți de acord?</w:t>
      </w:r>
    </w:p>
    <w:p w14:paraId="5D85F8BF" w14:textId="77777777" w:rsidR="0041311A" w:rsidRPr="0041311A" w:rsidRDefault="0041311A" w:rsidP="0041311A">
      <w:pPr>
        <w:rPr>
          <w:lang w:val="it-IT"/>
        </w:rPr>
      </w:pPr>
      <w:r w:rsidRPr="0041311A">
        <w:rPr>
          <w:lang w:val="it-IT"/>
        </w:rPr>
        <w:t>Dl președinte  supune la vot și se votează cu 10 voturi ,,pentru” suma de 600  lei/ha!</w:t>
      </w:r>
    </w:p>
    <w:p w14:paraId="77A49B1D" w14:textId="77777777" w:rsidR="0041311A" w:rsidRPr="0041311A" w:rsidRDefault="0041311A" w:rsidP="0041311A">
      <w:pPr>
        <w:rPr>
          <w:lang w:val="it-IT"/>
        </w:rPr>
      </w:pPr>
      <w:r w:rsidRPr="0041311A">
        <w:rPr>
          <w:lang w:val="it-IT"/>
        </w:rPr>
        <w:t>19. Este supus dezbaterii punctul nouăsprezece de pe ordinea de zi proiect privind închirierea prin atribuire directă sau prin licitație publică cu strigare a suprafeței de 258.86 ha pajiște în punctul Dealul Negru, aflată în proprietatea privată a comunei Malaia, județul Vâlcea.</w:t>
      </w:r>
    </w:p>
    <w:p w14:paraId="00DF9EAD"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1DD6FF22" w14:textId="77777777" w:rsidR="0041311A" w:rsidRPr="0041311A" w:rsidRDefault="0041311A" w:rsidP="0041311A">
      <w:pPr>
        <w:rPr>
          <w:lang w:val="it-IT"/>
        </w:rPr>
      </w:pPr>
      <w:r w:rsidRPr="0041311A">
        <w:rPr>
          <w:lang w:val="it-IT"/>
        </w:rPr>
        <w:t>Dl.Primar: aici trebuie să facem căteva mențiuni: anul trecut a fost scos la licitație acest punct pe suprafața întreagă, s-a înscris Nicușor Manta, dar nu s-a finalizat deoarece nu i-a convenit situația: din întregul licitat doar o anumită suprafașă era eligibilă pentru pășunat. Propunerea este următoarea: să facem licitația doar pe cele trei trupuri eligibile!</w:t>
      </w:r>
    </w:p>
    <w:p w14:paraId="5C067C3D" w14:textId="77777777" w:rsidR="0041311A" w:rsidRPr="0041311A" w:rsidRDefault="0041311A" w:rsidP="0041311A">
      <w:pPr>
        <w:rPr>
          <w:lang w:val="it-IT"/>
        </w:rPr>
      </w:pPr>
      <w:r w:rsidRPr="0041311A">
        <w:rPr>
          <w:lang w:val="it-IT"/>
        </w:rPr>
        <w:t>Dl. Alexescu: să facem cum e bine, ca în raport!</w:t>
      </w:r>
    </w:p>
    <w:p w14:paraId="7FD92109" w14:textId="77777777" w:rsidR="0041311A" w:rsidRPr="0041311A" w:rsidRDefault="0041311A" w:rsidP="0041311A">
      <w:pPr>
        <w:rPr>
          <w:lang w:val="it-IT"/>
        </w:rPr>
      </w:pPr>
      <w:r w:rsidRPr="0041311A">
        <w:rPr>
          <w:lang w:val="it-IT"/>
        </w:rPr>
        <w:t>Dl. Jianu: lăsăm așa!</w:t>
      </w:r>
    </w:p>
    <w:p w14:paraId="47D55BF1" w14:textId="77777777" w:rsidR="0041311A" w:rsidRPr="0041311A" w:rsidRDefault="0041311A" w:rsidP="0041311A">
      <w:pPr>
        <w:rPr>
          <w:lang w:val="it-IT"/>
        </w:rPr>
      </w:pPr>
      <w:r w:rsidRPr="0041311A">
        <w:rPr>
          <w:lang w:val="it-IT"/>
        </w:rPr>
        <w:t>Dl. Alexescu: nu se mai ia nici alea!</w:t>
      </w:r>
    </w:p>
    <w:p w14:paraId="5F350830" w14:textId="77777777" w:rsidR="0041311A" w:rsidRPr="0041311A" w:rsidRDefault="0041311A" w:rsidP="0041311A">
      <w:pPr>
        <w:rPr>
          <w:lang w:val="pt-BR"/>
        </w:rPr>
      </w:pPr>
      <w:r w:rsidRPr="0041311A">
        <w:rPr>
          <w:lang w:val="pt-BR"/>
        </w:rPr>
        <w:t>Dl.Ioil: se ia dacă sunt separate!</w:t>
      </w:r>
    </w:p>
    <w:p w14:paraId="1087F8E6" w14:textId="77777777" w:rsidR="0041311A" w:rsidRPr="0041311A" w:rsidRDefault="0041311A" w:rsidP="0041311A">
      <w:pPr>
        <w:rPr>
          <w:lang w:val="it-IT"/>
        </w:rPr>
      </w:pPr>
      <w:r w:rsidRPr="0041311A">
        <w:rPr>
          <w:lang w:val="it-IT"/>
        </w:rPr>
        <w:t>Dl.Popescu: propun 400lei/ha!</w:t>
      </w:r>
    </w:p>
    <w:p w14:paraId="4B6452C4" w14:textId="77777777" w:rsidR="0041311A" w:rsidRPr="0041311A" w:rsidRDefault="0041311A" w:rsidP="0041311A">
      <w:pPr>
        <w:rPr>
          <w:lang w:val="it-IT"/>
        </w:rPr>
      </w:pPr>
      <w:r w:rsidRPr="0041311A">
        <w:rPr>
          <w:lang w:val="it-IT"/>
        </w:rPr>
        <w:t>Dl. toți de acord?</w:t>
      </w:r>
    </w:p>
    <w:p w14:paraId="62C8006B" w14:textId="77777777" w:rsidR="0041311A" w:rsidRPr="0041311A" w:rsidRDefault="0041311A" w:rsidP="0041311A">
      <w:pPr>
        <w:rPr>
          <w:lang w:val="it-IT"/>
        </w:rPr>
      </w:pPr>
      <w:r w:rsidRPr="0041311A">
        <w:rPr>
          <w:lang w:val="it-IT"/>
        </w:rPr>
        <w:lastRenderedPageBreak/>
        <w:t>Dl președinte  supune la vot și se votează cu 10 voturi ,,pentru” suma de 400  lei/ha!</w:t>
      </w:r>
    </w:p>
    <w:p w14:paraId="2DC4F332" w14:textId="77777777" w:rsidR="0041311A" w:rsidRPr="0041311A" w:rsidRDefault="0041311A" w:rsidP="0041311A">
      <w:pPr>
        <w:rPr>
          <w:lang w:val="it-IT"/>
        </w:rPr>
      </w:pPr>
      <w:r w:rsidRPr="0041311A">
        <w:rPr>
          <w:lang w:val="it-IT"/>
        </w:rPr>
        <w:t>A venit domnul Chirculescu!</w:t>
      </w:r>
    </w:p>
    <w:p w14:paraId="77B29556" w14:textId="77777777" w:rsidR="0041311A" w:rsidRPr="0041311A" w:rsidRDefault="0041311A" w:rsidP="0041311A">
      <w:pPr>
        <w:rPr>
          <w:lang w:val="it-IT"/>
        </w:rPr>
      </w:pPr>
      <w:r w:rsidRPr="0041311A">
        <w:rPr>
          <w:lang w:val="it-IT"/>
        </w:rPr>
        <w:t>20. Este supus dezbaterii punctul douăzeci de pe ordinea de zi proiect privind achiziționarea de servicii de proiectare pentru  ”ACTUALIZARE  P.U.G. COMUNA MALAIA” și aprobarea devizului.</w:t>
      </w:r>
    </w:p>
    <w:p w14:paraId="1917EBB9" w14:textId="77777777" w:rsidR="0041311A" w:rsidRPr="0041311A" w:rsidRDefault="0041311A" w:rsidP="0041311A">
      <w:pPr>
        <w:rPr>
          <w:lang w:val="it-IT"/>
        </w:rPr>
      </w:pPr>
      <w:r w:rsidRPr="0041311A">
        <w:rPr>
          <w:lang w:val="it-IT"/>
        </w:rPr>
        <w:t>Dl președinte de ședință prezintă proiectul de hotarare însoțit de referatul de aprobare, raportul de specialitate, avizul de legalitate al secretarului și rapotele de avizare ale comisiilor de specialitate cu aviz favorabil.</w:t>
      </w:r>
    </w:p>
    <w:p w14:paraId="45BAC5D7" w14:textId="77777777" w:rsidR="0041311A" w:rsidRPr="0041311A" w:rsidRDefault="0041311A" w:rsidP="0041311A">
      <w:pPr>
        <w:rPr>
          <w:lang w:val="it-IT"/>
        </w:rPr>
      </w:pPr>
      <w:r w:rsidRPr="0041311A">
        <w:rPr>
          <w:lang w:val="it-IT"/>
        </w:rPr>
        <w:t>Dl. Primar: am cerut bani la minister, i-am și obținut și în cuprinsul noului proiect vreau să cuprindem si GIS-UL.</w:t>
      </w:r>
    </w:p>
    <w:p w14:paraId="29449456" w14:textId="77777777" w:rsidR="0041311A" w:rsidRPr="0041311A" w:rsidRDefault="0041311A" w:rsidP="0041311A">
      <w:pPr>
        <w:rPr>
          <w:lang w:val="it-IT"/>
        </w:rPr>
      </w:pPr>
      <w:r w:rsidRPr="0041311A">
        <w:rPr>
          <w:lang w:val="it-IT"/>
        </w:rPr>
        <w:t>Dl.Pleșanu: de unde sunt banii?</w:t>
      </w:r>
    </w:p>
    <w:p w14:paraId="46FB68CE" w14:textId="77777777" w:rsidR="0041311A" w:rsidRPr="0041311A" w:rsidRDefault="0041311A" w:rsidP="0041311A">
      <w:pPr>
        <w:rPr>
          <w:lang w:val="it-IT"/>
        </w:rPr>
      </w:pPr>
      <w:r w:rsidRPr="0041311A">
        <w:rPr>
          <w:lang w:val="it-IT"/>
        </w:rPr>
        <w:t>Dl. Primar: de la Ministerul Dezvoltării!</w:t>
      </w:r>
    </w:p>
    <w:p w14:paraId="35F07E34" w14:textId="77777777" w:rsidR="0041311A" w:rsidRPr="0041311A" w:rsidRDefault="0041311A" w:rsidP="0041311A">
      <w:pPr>
        <w:rPr>
          <w:lang w:val="it-IT"/>
        </w:rPr>
      </w:pPr>
      <w:r w:rsidRPr="0041311A">
        <w:rPr>
          <w:lang w:val="it-IT"/>
        </w:rPr>
        <w:t>Dl.Popescu: data trecută a costat 3 miliarde, costă mult !</w:t>
      </w:r>
    </w:p>
    <w:p w14:paraId="662662C9" w14:textId="77777777" w:rsidR="0041311A" w:rsidRPr="0041311A" w:rsidRDefault="0041311A" w:rsidP="0041311A">
      <w:pPr>
        <w:rPr>
          <w:lang w:val="it-IT"/>
        </w:rPr>
      </w:pPr>
      <w:r w:rsidRPr="0041311A">
        <w:rPr>
          <w:lang w:val="it-IT"/>
        </w:rPr>
        <w:t>Dl. Alexescu: nu mai citiți atât domnule primar! Am înțeles, trebuie să înțelegem că e benefic pentru localitatea noastă!</w:t>
      </w:r>
    </w:p>
    <w:p w14:paraId="69A8A750" w14:textId="77777777" w:rsidR="0041311A" w:rsidRPr="0041311A" w:rsidRDefault="0041311A" w:rsidP="0041311A">
      <w:pPr>
        <w:rPr>
          <w:lang w:val="it-IT"/>
        </w:rPr>
      </w:pPr>
      <w:r w:rsidRPr="0041311A">
        <w:rPr>
          <w:lang w:val="it-IT"/>
        </w:rPr>
        <w:t>Dl. toți de acord?</w:t>
      </w:r>
    </w:p>
    <w:p w14:paraId="0627904B" w14:textId="77777777" w:rsidR="0041311A" w:rsidRPr="0041311A" w:rsidRDefault="0041311A" w:rsidP="0041311A">
      <w:pPr>
        <w:rPr>
          <w:lang w:val="it-IT"/>
        </w:rPr>
      </w:pPr>
      <w:r w:rsidRPr="0041311A">
        <w:rPr>
          <w:lang w:val="it-IT"/>
        </w:rPr>
        <w:t>Dl președinte  supune la vot și se votează cu 11 voturi ,,pentru” .</w:t>
      </w:r>
    </w:p>
    <w:p w14:paraId="36D733C3" w14:textId="77777777" w:rsidR="0041311A" w:rsidRPr="0041311A" w:rsidRDefault="0041311A" w:rsidP="0041311A">
      <w:pPr>
        <w:rPr>
          <w:lang w:val="it-IT"/>
        </w:rPr>
      </w:pPr>
      <w:r w:rsidRPr="0041311A">
        <w:rPr>
          <w:lang w:val="it-IT"/>
        </w:rPr>
        <w:t>21.Întrebări. Interpelări.</w:t>
      </w:r>
    </w:p>
    <w:p w14:paraId="78E98140" w14:textId="77777777" w:rsidR="0041311A" w:rsidRPr="0041311A" w:rsidRDefault="0041311A" w:rsidP="0041311A">
      <w:pPr>
        <w:rPr>
          <w:lang w:val="it-IT"/>
        </w:rPr>
      </w:pPr>
      <w:r w:rsidRPr="0041311A">
        <w:rPr>
          <w:lang w:val="it-IT"/>
        </w:rPr>
        <w:t>Dl Primar: vreau să vă aduc la cunoștință următoarul lucru: astăză și-a terminat Curtea de Conturi controlul, care  a venit la reclamație! Nu s-a constat nimc ilegal!</w:t>
      </w:r>
    </w:p>
    <w:p w14:paraId="3110640B" w14:textId="77777777" w:rsidR="0041311A" w:rsidRPr="0041311A" w:rsidRDefault="0041311A" w:rsidP="0041311A">
      <w:pPr>
        <w:rPr>
          <w:lang w:val="it-IT"/>
        </w:rPr>
      </w:pPr>
      <w:r w:rsidRPr="0041311A">
        <w:rPr>
          <w:lang w:val="it-IT"/>
        </w:rPr>
        <w:t>Domnul Primar citește minuta de incheiere întocmită cu ocazia finalizării controlului!</w:t>
      </w:r>
    </w:p>
    <w:p w14:paraId="5CDAD422" w14:textId="77777777" w:rsidR="0041311A" w:rsidRPr="0041311A" w:rsidRDefault="0041311A" w:rsidP="0041311A">
      <w:pPr>
        <w:rPr>
          <w:lang w:val="it-IT"/>
        </w:rPr>
      </w:pPr>
      <w:r w:rsidRPr="0041311A">
        <w:rPr>
          <w:lang w:val="it-IT"/>
        </w:rPr>
        <w:t>Dl. Popescu: având în vedere situația, propun să angajăm jurist/avocat care să facă parte din comisii, să nu mai avem treabă!</w:t>
      </w:r>
    </w:p>
    <w:p w14:paraId="520909E5" w14:textId="77777777" w:rsidR="0041311A" w:rsidRPr="0041311A" w:rsidRDefault="0041311A" w:rsidP="0041311A">
      <w:pPr>
        <w:rPr>
          <w:lang w:val="pt-BR"/>
        </w:rPr>
      </w:pPr>
      <w:r w:rsidRPr="0041311A">
        <w:rPr>
          <w:lang w:val="pt-BR"/>
        </w:rPr>
        <w:t>Dl. Primar: o să discut cu dl Prefect să ne ajute!</w:t>
      </w:r>
    </w:p>
    <w:p w14:paraId="3FCD8576" w14:textId="77777777" w:rsidR="0041311A" w:rsidRPr="0041311A" w:rsidRDefault="0041311A" w:rsidP="0041311A">
      <w:pPr>
        <w:rPr>
          <w:lang w:val="it-IT"/>
        </w:rPr>
      </w:pPr>
      <w:r w:rsidRPr="0041311A">
        <w:rPr>
          <w:lang w:val="it-IT"/>
        </w:rPr>
        <w:t>Dl.Alexescu: a fost prima dată!</w:t>
      </w:r>
    </w:p>
    <w:p w14:paraId="4A85CF97" w14:textId="77777777" w:rsidR="0041311A" w:rsidRPr="0041311A" w:rsidRDefault="0041311A" w:rsidP="0041311A">
      <w:pPr>
        <w:rPr>
          <w:lang w:val="it-IT"/>
        </w:rPr>
      </w:pPr>
      <w:r w:rsidRPr="0041311A">
        <w:rPr>
          <w:lang w:val="it-IT"/>
        </w:rPr>
        <w:t>Dl. Primar: da, așa e, a fost prima dată!</w:t>
      </w:r>
    </w:p>
    <w:p w14:paraId="0A79B7E3" w14:textId="77777777" w:rsidR="0041311A" w:rsidRPr="0041311A" w:rsidRDefault="0041311A" w:rsidP="0041311A">
      <w:pPr>
        <w:rPr>
          <w:lang w:val="it-IT"/>
        </w:rPr>
      </w:pPr>
      <w:r w:rsidRPr="0041311A">
        <w:rPr>
          <w:lang w:val="it-IT"/>
        </w:rPr>
        <w:t>Dl. Popescu: da, să dicutăm cu Prefectura, cu avocații cu care avem contract, pe care îi plătim!</w:t>
      </w:r>
    </w:p>
    <w:p w14:paraId="7A9045BF" w14:textId="77777777" w:rsidR="0041311A" w:rsidRPr="0041311A" w:rsidRDefault="0041311A" w:rsidP="0041311A">
      <w:pPr>
        <w:rPr>
          <w:lang w:val="it-IT"/>
        </w:rPr>
      </w:pPr>
      <w:r w:rsidRPr="0041311A">
        <w:rPr>
          <w:lang w:val="it-IT"/>
        </w:rPr>
        <w:t>Dl. Primar: v-am anunțat înnoiembrie, decembrie, ianuarie, vă anunț și acum: zonele de protecție .</w:t>
      </w:r>
    </w:p>
    <w:p w14:paraId="0BD098C4" w14:textId="77777777" w:rsidR="0041311A" w:rsidRPr="0041311A" w:rsidRDefault="0041311A" w:rsidP="0041311A">
      <w:pPr>
        <w:rPr>
          <w:lang w:val="pt-BR"/>
        </w:rPr>
      </w:pPr>
      <w:r w:rsidRPr="0041311A">
        <w:rPr>
          <w:lang w:val="it-IT"/>
        </w:rPr>
        <w:lastRenderedPageBreak/>
        <w:t xml:space="preserve">Am identificat împreună cu șefii de ocoale, Ocolul Brezoi nu a venit, probabil luna viitoare vom da și un HCL: ca acele zone care le punem la dispoziție și le însușesc, suntem foarte afectați: Valea Latoriței este toată inclusă, Igoiu, site-urile toate: Frumoasa, Parâng, Moara Dracilor, 3900 ha, aproape 4000 ha. Am discutat și ieri la Brezoi, de aia nu se mai dau compensațiile- așa am concluzionat! </w:t>
      </w:r>
      <w:r w:rsidRPr="0041311A">
        <w:rPr>
          <w:lang w:val="pt-BR"/>
        </w:rPr>
        <w:t>Vom fi nevoiți cât de curând să luăm o decizie! Le-am făcut o adresă să vină să discutăm, și proprietarii și ei!</w:t>
      </w:r>
    </w:p>
    <w:p w14:paraId="5C814BBA" w14:textId="77777777" w:rsidR="0041311A" w:rsidRPr="0041311A" w:rsidRDefault="0041311A" w:rsidP="0041311A">
      <w:pPr>
        <w:rPr>
          <w:lang w:val="pt-BR"/>
        </w:rPr>
      </w:pPr>
      <w:r w:rsidRPr="0041311A">
        <w:rPr>
          <w:lang w:val="pt-BR"/>
        </w:rPr>
        <w:t>Dl. Popescu: cum rămâne cu propunerea?</w:t>
      </w:r>
    </w:p>
    <w:p w14:paraId="67430512" w14:textId="77777777" w:rsidR="0041311A" w:rsidRPr="0041311A" w:rsidRDefault="0041311A" w:rsidP="0041311A">
      <w:pPr>
        <w:rPr>
          <w:lang w:val="pt-BR"/>
        </w:rPr>
      </w:pPr>
      <w:r w:rsidRPr="0041311A">
        <w:rPr>
          <w:lang w:val="pt-BR"/>
        </w:rPr>
        <w:t>Dl. Primar: să vedem cum facem cu plata!</w:t>
      </w:r>
    </w:p>
    <w:p w14:paraId="11266FF7" w14:textId="77777777" w:rsidR="0041311A" w:rsidRPr="0041311A" w:rsidRDefault="0041311A" w:rsidP="0041311A">
      <w:pPr>
        <w:rPr>
          <w:lang w:val="it-IT"/>
        </w:rPr>
      </w:pPr>
      <w:r w:rsidRPr="0041311A">
        <w:rPr>
          <w:lang w:val="it-IT"/>
        </w:rPr>
        <w:t>Dl. Președinte: altcineva mai are ceva de adăugat, de întrebat, vreo sugestie?</w:t>
      </w:r>
    </w:p>
    <w:p w14:paraId="0AA203D7" w14:textId="77777777" w:rsidR="0041311A" w:rsidRPr="0041311A" w:rsidRDefault="0041311A" w:rsidP="0041311A">
      <w:pPr>
        <w:rPr>
          <w:lang w:val="it-IT"/>
        </w:rPr>
      </w:pPr>
      <w:r w:rsidRPr="0041311A">
        <w:rPr>
          <w:lang w:val="it-IT"/>
        </w:rPr>
        <w:t>Dl. Miclăuș: eu aș avea , datorită situației create de câe ori ninge, nu am putea achiziționa un UNIMOG?</w:t>
      </w:r>
    </w:p>
    <w:p w14:paraId="047A0FEC" w14:textId="77777777" w:rsidR="0041311A" w:rsidRPr="0041311A" w:rsidRDefault="0041311A" w:rsidP="0041311A">
      <w:pPr>
        <w:rPr>
          <w:lang w:val="it-IT"/>
        </w:rPr>
      </w:pPr>
      <w:r w:rsidRPr="0041311A">
        <w:rPr>
          <w:lang w:val="it-IT"/>
        </w:rPr>
        <w:t>Dl. Primar: da, situația este una dificilă în acele momente, am tot apelat la Voineasa!</w:t>
      </w:r>
    </w:p>
    <w:p w14:paraId="59C188C8" w14:textId="77777777" w:rsidR="0041311A" w:rsidRPr="0041311A" w:rsidRDefault="0041311A" w:rsidP="0041311A">
      <w:pPr>
        <w:rPr>
          <w:lang w:val="it-IT"/>
        </w:rPr>
      </w:pPr>
      <w:r w:rsidRPr="0041311A">
        <w:rPr>
          <w:lang w:val="it-IT"/>
        </w:rPr>
        <w:t>Dl. Miclăuș: trebuie să căutăm o soluție, la Malai se curăță, la Ciunget oamenii sunt nemulțumiți!</w:t>
      </w:r>
    </w:p>
    <w:p w14:paraId="70A93566" w14:textId="77777777" w:rsidR="0041311A" w:rsidRPr="0041311A" w:rsidRDefault="0041311A" w:rsidP="0041311A">
      <w:pPr>
        <w:rPr>
          <w:lang w:val="it-IT"/>
        </w:rPr>
      </w:pPr>
      <w:r w:rsidRPr="0041311A">
        <w:rPr>
          <w:lang w:val="it-IT"/>
        </w:rPr>
        <w:t>Dl. Primar: am mai avut acest plan de a achiziționa, dar este foarte scump, 1.000.000 euro!</w:t>
      </w:r>
    </w:p>
    <w:p w14:paraId="2672749B" w14:textId="77777777" w:rsidR="0041311A" w:rsidRPr="0041311A" w:rsidRDefault="0041311A" w:rsidP="0041311A">
      <w:pPr>
        <w:rPr>
          <w:lang w:val="it-IT"/>
        </w:rPr>
      </w:pPr>
      <w:r w:rsidRPr="0041311A">
        <w:rPr>
          <w:lang w:val="it-IT"/>
        </w:rPr>
        <w:t>Dl. Viceprimar:da, am mai avut în vedere!</w:t>
      </w:r>
    </w:p>
    <w:p w14:paraId="0FF01D2D" w14:textId="77777777" w:rsidR="0041311A" w:rsidRPr="0041311A" w:rsidRDefault="0041311A" w:rsidP="0041311A">
      <w:pPr>
        <w:rPr>
          <w:lang w:val="it-IT"/>
        </w:rPr>
      </w:pPr>
      <w:r w:rsidRPr="0041311A">
        <w:rPr>
          <w:lang w:val="it-IT"/>
        </w:rPr>
        <w:t>Dl. Alexescu: atât de mult costă?</w:t>
      </w:r>
    </w:p>
    <w:p w14:paraId="099C0A0A" w14:textId="77777777" w:rsidR="0041311A" w:rsidRPr="0041311A" w:rsidRDefault="0041311A" w:rsidP="0041311A">
      <w:pPr>
        <w:rPr>
          <w:lang w:val="it-IT"/>
        </w:rPr>
      </w:pPr>
      <w:r w:rsidRPr="0041311A">
        <w:rPr>
          <w:lang w:val="it-IT"/>
        </w:rPr>
        <w:t>Dl. Primar: da, și nu putem achiziționa în regim second-hand, nu ne perimte legea!</w:t>
      </w:r>
    </w:p>
    <w:p w14:paraId="4239C812" w14:textId="77777777" w:rsidR="0041311A" w:rsidRPr="0041311A" w:rsidRDefault="0041311A" w:rsidP="0041311A">
      <w:pPr>
        <w:rPr>
          <w:lang w:val="it-IT"/>
        </w:rPr>
      </w:pPr>
      <w:r w:rsidRPr="0041311A">
        <w:rPr>
          <w:lang w:val="it-IT"/>
        </w:rPr>
        <w:t>Dl.Miclăuș: nu mă gândeam că ar costa atât de mult și nici că nu putem lua second!</w:t>
      </w:r>
    </w:p>
    <w:p w14:paraId="3DBD3B59" w14:textId="77777777" w:rsidR="0041311A" w:rsidRPr="0041311A" w:rsidRDefault="0041311A" w:rsidP="0041311A">
      <w:pPr>
        <w:rPr>
          <w:lang w:val="it-IT"/>
        </w:rPr>
      </w:pPr>
      <w:r w:rsidRPr="0041311A">
        <w:rPr>
          <w:lang w:val="it-IT"/>
        </w:rPr>
        <w:t>Dl. Alexescu: nu te lasă second, că era altceva, poate așa luam cumva!</w:t>
      </w:r>
    </w:p>
    <w:p w14:paraId="11D8DCB8" w14:textId="1F9A92E3" w:rsidR="0041311A" w:rsidRPr="001A00F1" w:rsidRDefault="0041311A" w:rsidP="0041311A">
      <w:pPr>
        <w:rPr>
          <w:lang w:val="it-IT"/>
        </w:rPr>
      </w:pPr>
      <w:r w:rsidRPr="0041311A">
        <w:rPr>
          <w:lang w:val="it-IT"/>
        </w:rPr>
        <w:t>Domnul preşedinte de şedinţă întreabă dacă cineva mai are ceva de spus, iar domnii consilieri au răspuns că nu mai au probleme de discutat, în consecinţă şedinţa a fost declarată închisă.</w:t>
      </w:r>
    </w:p>
    <w:p w14:paraId="717B6770" w14:textId="53A7652E" w:rsidR="004461BD" w:rsidRPr="00FA26DB" w:rsidRDefault="00000000">
      <w:pPr>
        <w:rPr>
          <w:lang w:val="it-IT"/>
        </w:rPr>
      </w:pPr>
      <w:r w:rsidRPr="00FA26DB">
        <w:rPr>
          <w:lang w:val="it-IT"/>
        </w:rPr>
        <w:t xml:space="preserve">Președintele de ședință: </w:t>
      </w:r>
      <w:r w:rsidR="00FA26DB" w:rsidRPr="00FA26DB">
        <w:rPr>
          <w:lang w:val="it-IT"/>
        </w:rPr>
        <w:t>Pleșanu Constantin Ștefan</w:t>
      </w:r>
      <w:r w:rsidR="00FA26DB" w:rsidRPr="00FA26DB">
        <w:rPr>
          <w:lang w:val="it-IT"/>
        </w:rPr>
        <w:t xml:space="preserve"> </w:t>
      </w:r>
    </w:p>
    <w:p w14:paraId="263C2103" w14:textId="2C5996E0" w:rsidR="004461BD" w:rsidRPr="001A00F1" w:rsidRDefault="00000000">
      <w:pPr>
        <w:rPr>
          <w:lang w:val="pt-BR"/>
        </w:rPr>
      </w:pPr>
      <w:r w:rsidRPr="001A00F1">
        <w:rPr>
          <w:lang w:val="pt-BR"/>
        </w:rPr>
        <w:t xml:space="preserve">Secretarul general: </w:t>
      </w:r>
      <w:r w:rsidR="001A00F1">
        <w:rPr>
          <w:lang w:val="pt-BR"/>
        </w:rPr>
        <w:t>Pleșanu Ana-Maria</w:t>
      </w:r>
    </w:p>
    <w:sectPr w:rsidR="004461BD" w:rsidRPr="001A00F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49831261">
    <w:abstractNumId w:val="8"/>
  </w:num>
  <w:num w:numId="2" w16cid:durableId="964851696">
    <w:abstractNumId w:val="6"/>
  </w:num>
  <w:num w:numId="3" w16cid:durableId="1607419658">
    <w:abstractNumId w:val="5"/>
  </w:num>
  <w:num w:numId="4" w16cid:durableId="3436535">
    <w:abstractNumId w:val="4"/>
  </w:num>
  <w:num w:numId="5" w16cid:durableId="367996560">
    <w:abstractNumId w:val="7"/>
  </w:num>
  <w:num w:numId="6" w16cid:durableId="1319916104">
    <w:abstractNumId w:val="3"/>
  </w:num>
  <w:num w:numId="7" w16cid:durableId="11760657">
    <w:abstractNumId w:val="2"/>
  </w:num>
  <w:num w:numId="8" w16cid:durableId="2060977844">
    <w:abstractNumId w:val="1"/>
  </w:num>
  <w:num w:numId="9" w16cid:durableId="29321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20C0C"/>
    <w:rsid w:val="0015074B"/>
    <w:rsid w:val="001A00F1"/>
    <w:rsid w:val="0029639D"/>
    <w:rsid w:val="00326F90"/>
    <w:rsid w:val="0041311A"/>
    <w:rsid w:val="004461BD"/>
    <w:rsid w:val="006B47EC"/>
    <w:rsid w:val="006F2B57"/>
    <w:rsid w:val="007A37DA"/>
    <w:rsid w:val="00930E2E"/>
    <w:rsid w:val="00AA1D8D"/>
    <w:rsid w:val="00B47730"/>
    <w:rsid w:val="00C22F75"/>
    <w:rsid w:val="00CB0664"/>
    <w:rsid w:val="00FA26D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D976DF"/>
  <w14:defaultImageDpi w14:val="300"/>
  <w15:docId w15:val="{A2691DFD-F8B5-4B70-9937-218F8492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3391</Words>
  <Characters>19329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Primaria Malaia</cp:lastModifiedBy>
  <cp:revision>6</cp:revision>
  <dcterms:created xsi:type="dcterms:W3CDTF">2025-07-09T05:58:00Z</dcterms:created>
  <dcterms:modified xsi:type="dcterms:W3CDTF">2025-07-09T06:38:00Z</dcterms:modified>
  <cp:category/>
</cp:coreProperties>
</file>