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F2C9" w14:textId="3E59C314" w:rsidR="004461BD" w:rsidRPr="001A00F1" w:rsidRDefault="00000000">
      <w:pPr>
        <w:pStyle w:val="Heading1"/>
        <w:rPr>
          <w:lang w:val="it-IT"/>
        </w:rPr>
      </w:pPr>
      <w:r w:rsidRPr="001A00F1">
        <w:rPr>
          <w:lang w:val="it-IT"/>
        </w:rPr>
        <w:t xml:space="preserve">CONSILIUL LOCAL AL </w:t>
      </w:r>
      <w:r w:rsidR="001A00F1">
        <w:rPr>
          <w:lang w:val="it-IT"/>
        </w:rPr>
        <w:t>COMUNEI MALAIA</w:t>
      </w:r>
    </w:p>
    <w:p w14:paraId="6662ECBF" w14:textId="77777777" w:rsidR="004461BD" w:rsidRPr="001A00F1" w:rsidRDefault="00000000">
      <w:pPr>
        <w:pStyle w:val="Heading2"/>
        <w:rPr>
          <w:lang w:val="it-IT"/>
        </w:rPr>
      </w:pPr>
      <w:r w:rsidRPr="001A00F1">
        <w:rPr>
          <w:lang w:val="it-IT"/>
        </w:rPr>
        <w:t>MINUTA ȘEDINȚEI ORDINARE</w:t>
      </w:r>
    </w:p>
    <w:p w14:paraId="7C215298" w14:textId="639DD8F4" w:rsidR="004461BD" w:rsidRPr="001A00F1" w:rsidRDefault="00000000">
      <w:pPr>
        <w:rPr>
          <w:lang w:val="it-IT"/>
        </w:rPr>
      </w:pPr>
      <w:r w:rsidRPr="001A00F1">
        <w:rPr>
          <w:lang w:val="it-IT"/>
        </w:rPr>
        <w:t>Data: 2</w:t>
      </w:r>
      <w:r w:rsidR="00930E2E">
        <w:rPr>
          <w:lang w:val="it-IT"/>
        </w:rPr>
        <w:t>7</w:t>
      </w:r>
      <w:r w:rsidRPr="001A00F1">
        <w:rPr>
          <w:lang w:val="it-IT"/>
        </w:rPr>
        <w:t xml:space="preserve"> </w:t>
      </w:r>
      <w:r w:rsidR="00146C4A">
        <w:rPr>
          <w:lang w:val="it-IT"/>
        </w:rPr>
        <w:t>martie</w:t>
      </w:r>
      <w:r w:rsidRPr="001A00F1">
        <w:rPr>
          <w:lang w:val="it-IT"/>
        </w:rPr>
        <w:t xml:space="preserve"> 2025</w:t>
      </w:r>
    </w:p>
    <w:p w14:paraId="256A910C" w14:textId="77777777" w:rsidR="004461BD" w:rsidRPr="001A00F1" w:rsidRDefault="00000000">
      <w:pPr>
        <w:rPr>
          <w:lang w:val="it-IT"/>
        </w:rPr>
      </w:pPr>
      <w:r w:rsidRPr="001A00F1">
        <w:rPr>
          <w:lang w:val="it-IT"/>
        </w:rPr>
        <w:t>Ora: 14:00</w:t>
      </w:r>
    </w:p>
    <w:p w14:paraId="044B4EB5" w14:textId="749476A7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Locul desfășurării: Sala de ședințe a Primăriei </w:t>
      </w:r>
      <w:r w:rsidR="001A00F1" w:rsidRPr="001A00F1">
        <w:rPr>
          <w:lang w:val="it-IT"/>
        </w:rPr>
        <w:t>Comunei Ma</w:t>
      </w:r>
      <w:r w:rsidR="001A00F1">
        <w:rPr>
          <w:lang w:val="it-IT"/>
        </w:rPr>
        <w:t>laia</w:t>
      </w:r>
    </w:p>
    <w:p w14:paraId="581724F5" w14:textId="2DB9DC08" w:rsidR="004461BD" w:rsidRPr="000E030B" w:rsidRDefault="00000000">
      <w:pPr>
        <w:rPr>
          <w:lang w:val="it-IT"/>
        </w:rPr>
      </w:pPr>
      <w:r w:rsidRPr="000E030B">
        <w:rPr>
          <w:lang w:val="it-IT"/>
        </w:rPr>
        <w:t xml:space="preserve">Președintele de ședință: </w:t>
      </w:r>
      <w:r w:rsidR="000E030B" w:rsidRPr="000E030B">
        <w:rPr>
          <w:lang w:val="it-IT"/>
        </w:rPr>
        <w:t>Pleșanu Constantin Ștefan</w:t>
      </w:r>
    </w:p>
    <w:p w14:paraId="0AF1B57B" w14:textId="47B78710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Secretarul general: </w:t>
      </w:r>
      <w:r w:rsidR="001A00F1" w:rsidRPr="001A00F1">
        <w:rPr>
          <w:lang w:val="pt-BR"/>
        </w:rPr>
        <w:t>Pleșanu Ana-Maria</w:t>
      </w:r>
    </w:p>
    <w:p w14:paraId="75CBE76D" w14:textId="77777777" w:rsidR="004461BD" w:rsidRPr="006F2B57" w:rsidRDefault="00000000">
      <w:pPr>
        <w:rPr>
          <w:lang w:val="it-IT"/>
        </w:rPr>
      </w:pPr>
      <w:r w:rsidRPr="006F2B57">
        <w:rPr>
          <w:lang w:val="it-IT"/>
        </w:rPr>
        <w:t>Participanți:</w:t>
      </w:r>
    </w:p>
    <w:p w14:paraId="2A7A4632" w14:textId="1A5598CE" w:rsidR="004461BD" w:rsidRPr="001A00F1" w:rsidRDefault="00000000">
      <w:pPr>
        <w:rPr>
          <w:lang w:val="it-IT"/>
        </w:rPr>
      </w:pPr>
      <w:r w:rsidRPr="001A00F1">
        <w:rPr>
          <w:lang w:val="it-IT"/>
        </w:rPr>
        <w:t xml:space="preserve">- Consilieri prezenți: </w:t>
      </w:r>
      <w:r w:rsidR="0041311A">
        <w:rPr>
          <w:lang w:val="it-IT"/>
        </w:rPr>
        <w:t>1</w:t>
      </w:r>
      <w:r w:rsidR="00346B8E">
        <w:rPr>
          <w:lang w:val="it-IT"/>
        </w:rPr>
        <w:t>0</w:t>
      </w:r>
    </w:p>
    <w:p w14:paraId="4F6C6ED4" w14:textId="3C691E2B" w:rsidR="004461BD" w:rsidRPr="0041311A" w:rsidRDefault="00000000" w:rsidP="0041311A">
      <w:pPr>
        <w:rPr>
          <w:lang w:val="it-IT"/>
        </w:rPr>
      </w:pPr>
      <w:r w:rsidRPr="001A00F1">
        <w:rPr>
          <w:lang w:val="it-IT"/>
        </w:rPr>
        <w:t xml:space="preserve">- Consilieri absenți: </w:t>
      </w:r>
      <w:r w:rsidR="00346B8E">
        <w:rPr>
          <w:lang w:val="it-IT"/>
        </w:rPr>
        <w:t>1</w:t>
      </w:r>
    </w:p>
    <w:p w14:paraId="0DE4A019" w14:textId="77777777" w:rsidR="004461BD" w:rsidRDefault="00000000">
      <w:pPr>
        <w:rPr>
          <w:lang w:val="it-IT"/>
        </w:rPr>
      </w:pPr>
      <w:r w:rsidRPr="006F2B57">
        <w:rPr>
          <w:lang w:val="it-IT"/>
        </w:rPr>
        <w:t>Ordinea de zi aprobată:</w:t>
      </w:r>
    </w:p>
    <w:p w14:paraId="423DCD69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1.Aprobarea ordinii de zi a sedinței ordinare din data de 26.03.2025;</w:t>
      </w:r>
    </w:p>
    <w:p w14:paraId="57FE0099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2.Aprobarea procesului verbal al ședinței ordinare a Consiliului local Malaia din data de 27.02.2025;</w:t>
      </w:r>
    </w:p>
    <w:p w14:paraId="4669C40D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3.Proiect de hotărâre privind aprobarea bugetului local al comunei Malaia, jud. Vâlcea, pe anul 2025;</w:t>
      </w:r>
    </w:p>
    <w:p w14:paraId="6292F1B9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 xml:space="preserve">Inițiator primar                                </w:t>
      </w:r>
    </w:p>
    <w:p w14:paraId="3A503F97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Avizare : comisiile de specialitate nr.1-3</w:t>
      </w:r>
    </w:p>
    <w:p w14:paraId="33A46796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4.</w:t>
      </w:r>
      <w:r w:rsidRPr="00346B8E">
        <w:rPr>
          <w:lang w:val="it-IT"/>
        </w:rPr>
        <w:tab/>
        <w:t>Proiect de hotărâre privind : participarea comunei Malaia în cadrul Programului privind acordarea de sprijin în vederea achiziţionării de aparate pentru încălzirea locuinţelor, pentru localităţile din zona montană</w:t>
      </w:r>
    </w:p>
    <w:p w14:paraId="4526B644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Inițiator : primarul comunei Malaia</w:t>
      </w:r>
    </w:p>
    <w:p w14:paraId="792B2132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Avizare : comisiile de specialitate nr.1-3</w:t>
      </w:r>
    </w:p>
    <w:p w14:paraId="06A57AD8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5.</w:t>
      </w:r>
      <w:r w:rsidRPr="00346B8E">
        <w:rPr>
          <w:lang w:val="it-IT"/>
        </w:rPr>
        <w:tab/>
        <w:t>Proiect de hotărâre privind :  aprobarea regulamentului actualizat si completat de organizare si functionare al aparatului de specialitate al Primarului comunei Malaia, judetul Vâlcea ;</w:t>
      </w:r>
    </w:p>
    <w:p w14:paraId="156677BA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Inițiator : primarul comunei Malaia</w:t>
      </w:r>
    </w:p>
    <w:p w14:paraId="170BEA72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Avizare : comisiile de specialitate nr.1-3</w:t>
      </w:r>
    </w:p>
    <w:p w14:paraId="3F2DE304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lastRenderedPageBreak/>
        <w:t>6.</w:t>
      </w:r>
      <w:r w:rsidRPr="00346B8E">
        <w:rPr>
          <w:lang w:val="it-IT"/>
        </w:rPr>
        <w:tab/>
        <w:t>Proiect de hotărâre privind : aprobarea colaborării interinstituționale din cadrul proiectului</w:t>
      </w:r>
    </w:p>
    <w:p w14:paraId="5E6AF4DB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 xml:space="preserve">„Furnizare de servicii integrate în comunitățile rurale — facilitarea accesului persoanelor vulnerabile la servicii de bază eficiente și de calitate"  </w:t>
      </w:r>
    </w:p>
    <w:p w14:paraId="48405EAF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Inițiator : primarul comunei Malaia</w:t>
      </w:r>
    </w:p>
    <w:p w14:paraId="687D3358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Avizare : comisiile de specialitate nr.1-3</w:t>
      </w:r>
    </w:p>
    <w:p w14:paraId="262793A8" w14:textId="77777777" w:rsidR="00346B8E" w:rsidRPr="00346B8E" w:rsidRDefault="00346B8E" w:rsidP="00346B8E">
      <w:pPr>
        <w:rPr>
          <w:lang w:val="pt-BR"/>
        </w:rPr>
      </w:pPr>
      <w:r w:rsidRPr="00346B8E">
        <w:rPr>
          <w:lang w:val="pt-BR"/>
        </w:rPr>
        <w:t>7.</w:t>
      </w:r>
      <w:r w:rsidRPr="00346B8E">
        <w:rPr>
          <w:lang w:val="pt-BR"/>
        </w:rPr>
        <w:tab/>
        <w:t xml:space="preserve">Proiect de hotărâre privind : aprobarea planului anual al achizițiilor publice pentru anul 2025               </w:t>
      </w:r>
    </w:p>
    <w:p w14:paraId="575861F5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Inițiator : primarul comunei Malaia</w:t>
      </w:r>
    </w:p>
    <w:p w14:paraId="74B2CA3E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Avizare : comisiile de specialitate nr.1-3</w:t>
      </w:r>
    </w:p>
    <w:p w14:paraId="0A05AF5A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8.</w:t>
      </w:r>
      <w:r w:rsidRPr="00346B8E">
        <w:rPr>
          <w:lang w:val="it-IT"/>
        </w:rPr>
        <w:tab/>
        <w:t>Întrebări. Interpelări.</w:t>
      </w:r>
    </w:p>
    <w:p w14:paraId="2D8B8854" w14:textId="1724C8DE" w:rsidR="00346B8E" w:rsidRDefault="00346B8E" w:rsidP="00346B8E">
      <w:pPr>
        <w:rPr>
          <w:lang w:val="it-IT"/>
        </w:rPr>
      </w:pPr>
      <w:r w:rsidRPr="00346B8E">
        <w:rPr>
          <w:lang w:val="it-IT"/>
        </w:rPr>
        <w:t>9.</w:t>
      </w:r>
      <w:r w:rsidRPr="00346B8E">
        <w:rPr>
          <w:lang w:val="it-IT"/>
        </w:rPr>
        <w:tab/>
        <w:t>Diverse.</w:t>
      </w:r>
    </w:p>
    <w:p w14:paraId="03091B9C" w14:textId="5C84B61C" w:rsidR="001A00F1" w:rsidRDefault="001A00F1" w:rsidP="001A00F1">
      <w:pPr>
        <w:rPr>
          <w:lang w:val="it-IT"/>
        </w:rPr>
      </w:pPr>
      <w:r w:rsidRPr="001A00F1">
        <w:rPr>
          <w:lang w:val="it-IT"/>
        </w:rPr>
        <w:t xml:space="preserve">1.Preşedintele de şedinţă  supune la vot ordinea de zi si se  votează cu </w:t>
      </w:r>
      <w:r w:rsidR="0041311A">
        <w:rPr>
          <w:lang w:val="it-IT"/>
        </w:rPr>
        <w:t>1</w:t>
      </w:r>
      <w:r w:rsidR="00346B8E">
        <w:rPr>
          <w:lang w:val="it-IT"/>
        </w:rPr>
        <w:t>0</w:t>
      </w:r>
      <w:r w:rsidRPr="001A00F1">
        <w:rPr>
          <w:lang w:val="it-IT"/>
        </w:rPr>
        <w:t xml:space="preserve"> voturi ,,pentru”.</w:t>
      </w:r>
    </w:p>
    <w:p w14:paraId="630B371C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2. Este supus dezbaterii punctul doi de pe ordinea de zi :  aprobarea procesului verbal al ședinței ordinare a Consiliului local Malaia din data de 26.03.2025;</w:t>
      </w:r>
    </w:p>
    <w:p w14:paraId="404E15D9" w14:textId="77777777" w:rsidR="00346B8E" w:rsidRPr="00346B8E" w:rsidRDefault="00346B8E" w:rsidP="00346B8E">
      <w:r w:rsidRPr="00346B8E">
        <w:t>În baza prevederilor art. 138 alin. (15) din O.U.G. nr.57/2019 privind Codul administrativ, se supune spre aprobare procesul verbal al ședinței ordinare a Consiliului local Malaia din data de 27.02.2025, acesta fiind votat cu 11 voturi ,,pentru”  .</w:t>
      </w:r>
    </w:p>
    <w:p w14:paraId="0EA9019F" w14:textId="77777777" w:rsidR="00346B8E" w:rsidRPr="00346B8E" w:rsidRDefault="00346B8E" w:rsidP="00346B8E">
      <w:r w:rsidRPr="00346B8E">
        <w:t>3. Este supus dezbaterii punctul trei de pe ordinea de zi : aprobarea bugetului local al comunei Malaia, jud. Vâlcea, pe anul 2025;</w:t>
      </w:r>
    </w:p>
    <w:p w14:paraId="04AFF7CC" w14:textId="77777777" w:rsidR="00346B8E" w:rsidRPr="00346B8E" w:rsidRDefault="00346B8E" w:rsidP="00346B8E">
      <w:r w:rsidRPr="00346B8E">
        <w:t>Se prezintă proiectul de hotarare însoțit de referatul de aprobare, raportul de specialitate, avizul de legalitate al secretarului și rapoartele de avizare ale comisiilor de specialitate cu aviz favorabil</w:t>
      </w:r>
    </w:p>
    <w:p w14:paraId="6DC20813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președinte : aveti nelămuriri ?</w:t>
      </w:r>
    </w:p>
    <w:p w14:paraId="47BCBF3B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primar : după cum ați văzut a venit o suplimentare.</w:t>
      </w:r>
    </w:p>
    <w:p w14:paraId="2F011DDD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președinte  supune la vot și se votează cu 10 voturi ,,pentru” și 0 voturi ”împotrivă, iar proiectul devine hotărâre.</w:t>
      </w:r>
    </w:p>
    <w:p w14:paraId="58E3828C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 xml:space="preserve">4. Este supus dezbaterii punctul patru de pe ordinea de zi proiectul de hotărâre privind: participarea comunei Malaia în cadrul Programului privind acordarea de sprijin în vederea achiziţionării de aparate pentru încălzirea locuinţelor, pentru localităţile din zona montană ; </w:t>
      </w:r>
    </w:p>
    <w:p w14:paraId="2B1417D7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lastRenderedPageBreak/>
        <w:t>Se prezintă proiectul de hotarare însoțit de referatul de aprobare, raportul de specialitate, avizul de legalitate al secretarului și rapoartele de avizare ale comisiilor de specialitate cu aviz favorabil.</w:t>
      </w:r>
    </w:p>
    <w:p w14:paraId="3CE36AEC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președinte  supune la vot și se votează cu 10 voturi ,,pentru” .</w:t>
      </w:r>
    </w:p>
    <w:p w14:paraId="7B89B513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 xml:space="preserve">5. Este supus dezbaterii punctul cinci de pe ordinea de zi : proiectul privind: :  aprobarea regulamentului actualizat si completat de organizare si functionare al aparatului de specialitate al Primarului comunei Malaia, judetul Vâlcea ;  </w:t>
      </w:r>
    </w:p>
    <w:p w14:paraId="6CF495D5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7E24F700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Se supune la vot punctul cinci de pe ordinea de zi şi se aprobă cu 10 voturi “pentru’ și 0 voturi ”împotrivă ”.</w:t>
      </w:r>
    </w:p>
    <w:p w14:paraId="6B24A71F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 xml:space="preserve">6. Proiect de hotărâre privind :  aprobarea colaborării interinstituționale din cadrul proiectului „Furnizare de servicii integrate în comunitățile rurale — facilitarea accesului persoanelor vulnerabile la servicii de bază eficiente și de calitate"   </w:t>
      </w:r>
    </w:p>
    <w:p w14:paraId="782C2E4B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51F8F1F3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Se supune la vot punctul șase de pe ordinea de zi şi se aprobă cu 10 voturi “pentru’’.</w:t>
      </w:r>
    </w:p>
    <w:p w14:paraId="5666D71C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 xml:space="preserve">7. Proiect de hotărâre privind : aprobarea planului anual al achizițiilor publice pentru anul 2025               </w:t>
      </w:r>
    </w:p>
    <w:p w14:paraId="42573339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Se prezintă proiectul de hotarare însoțit de referatul de aprobare, raportul de specialitate, avizul de legalitate al secretarului și rapoartele de avizare ale comisiilor de specialitate cu aviz favorabil.</w:t>
      </w:r>
    </w:p>
    <w:p w14:paraId="2654FAAF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Popescu: mă abțin și fac mențiunea pentru a fi consemnată în procesul verbal să nu mai primim materialele de ședință, care sunt pe suplimentarea ordinii de zii , cu fdouă ore înainte de ședință.</w:t>
      </w:r>
    </w:p>
    <w:p w14:paraId="2521D169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Coman: extinderea rețelei electrice Valea Mălăii, nu este cuprinsă?</w:t>
      </w:r>
    </w:p>
    <w:p w14:paraId="1D6B67B6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primar:da, este și se citește din nou proiectul. Astăzi am virat banii pt Bucureasa , am făcut adrrsă la CEZ, dar o să dureze. Urmează să facem și pentru Valea Mălăii.</w:t>
      </w:r>
    </w:p>
    <w:p w14:paraId="3C767E4B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Coman: să facem ceva cu camerele de filmat.</w:t>
      </w:r>
    </w:p>
    <w:p w14:paraId="28D7E089" w14:textId="77777777" w:rsidR="00346B8E" w:rsidRPr="00346B8E" w:rsidRDefault="00346B8E" w:rsidP="00346B8E">
      <w:pPr>
        <w:rPr>
          <w:lang w:val="it-IT"/>
        </w:rPr>
      </w:pPr>
      <w:r w:rsidRPr="00346B8E">
        <w:rPr>
          <w:lang w:val="it-IT"/>
        </w:rPr>
        <w:t>Dl președinte: da, pe toate văile sunt probleme.</w:t>
      </w:r>
    </w:p>
    <w:p w14:paraId="7CCDA0B6" w14:textId="77777777" w:rsidR="00346B8E" w:rsidRPr="00346B8E" w:rsidRDefault="00346B8E" w:rsidP="00346B8E">
      <w:pPr>
        <w:rPr>
          <w:lang w:val="pt-BR"/>
        </w:rPr>
      </w:pPr>
      <w:r w:rsidRPr="00346B8E">
        <w:rPr>
          <w:lang w:val="pt-BR"/>
        </w:rPr>
        <w:t>Dl Chirculescu: cu torenții cum suntem?</w:t>
      </w:r>
    </w:p>
    <w:p w14:paraId="779B681D" w14:textId="77777777" w:rsidR="00346B8E" w:rsidRPr="00346B8E" w:rsidRDefault="00346B8E" w:rsidP="00346B8E">
      <w:pPr>
        <w:rPr>
          <w:lang w:val="pt-BR"/>
        </w:rPr>
      </w:pPr>
      <w:r w:rsidRPr="00346B8E">
        <w:rPr>
          <w:lang w:val="pt-BR"/>
        </w:rPr>
        <w:lastRenderedPageBreak/>
        <w:t>Dl primar: așteptăm avizul de legalitate, se lucrează pentru a se definitiva.</w:t>
      </w:r>
    </w:p>
    <w:p w14:paraId="1FF6266F" w14:textId="77777777" w:rsidR="00346B8E" w:rsidRPr="00346B8E" w:rsidRDefault="00346B8E" w:rsidP="00346B8E">
      <w:pPr>
        <w:rPr>
          <w:lang w:val="pt-BR"/>
        </w:rPr>
      </w:pPr>
      <w:r w:rsidRPr="00346B8E">
        <w:rPr>
          <w:lang w:val="pt-BR"/>
        </w:rPr>
        <w:t>Se supune la vot punctul șapte de pe ordinea de zi şi se aprobă cu 9 voturi “pentru’’și 1 vot abținere.</w:t>
      </w:r>
    </w:p>
    <w:p w14:paraId="11D8DCB8" w14:textId="1F9A92E3" w:rsidR="0041311A" w:rsidRPr="00346B8E" w:rsidRDefault="0041311A" w:rsidP="0041311A">
      <w:pPr>
        <w:rPr>
          <w:lang w:val="pt-BR"/>
        </w:rPr>
      </w:pPr>
      <w:r w:rsidRPr="00346B8E">
        <w:rPr>
          <w:lang w:val="pt-BR"/>
        </w:rPr>
        <w:t>Domnul preşedinte de şedinţă întreabă dacă cineva mai are ceva de spus, iar domnii consilieri au răspuns că nu mai au probleme de discutat, în consecinţă şedinţa a fost declarată închisă.</w:t>
      </w:r>
    </w:p>
    <w:p w14:paraId="717B6770" w14:textId="2B08FCA7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Președintele de ședință: </w:t>
      </w:r>
      <w:r w:rsidR="000E030B" w:rsidRPr="000E030B">
        <w:rPr>
          <w:lang w:val="pt-BR"/>
        </w:rPr>
        <w:t>Pleșanu Constantin Ștefan</w:t>
      </w:r>
    </w:p>
    <w:p w14:paraId="263C2103" w14:textId="2C5996E0" w:rsidR="004461BD" w:rsidRPr="001A00F1" w:rsidRDefault="00000000">
      <w:pPr>
        <w:rPr>
          <w:lang w:val="pt-BR"/>
        </w:rPr>
      </w:pPr>
      <w:r w:rsidRPr="001A00F1">
        <w:rPr>
          <w:lang w:val="pt-BR"/>
        </w:rPr>
        <w:t xml:space="preserve">Secretarul general: </w:t>
      </w:r>
      <w:r w:rsidR="001A00F1">
        <w:rPr>
          <w:lang w:val="pt-BR"/>
        </w:rPr>
        <w:t>Pleșanu Ana-Maria</w:t>
      </w:r>
    </w:p>
    <w:sectPr w:rsidR="004461BD" w:rsidRPr="001A00F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9831261">
    <w:abstractNumId w:val="8"/>
  </w:num>
  <w:num w:numId="2" w16cid:durableId="964851696">
    <w:abstractNumId w:val="6"/>
  </w:num>
  <w:num w:numId="3" w16cid:durableId="1607419658">
    <w:abstractNumId w:val="5"/>
  </w:num>
  <w:num w:numId="4" w16cid:durableId="3436535">
    <w:abstractNumId w:val="4"/>
  </w:num>
  <w:num w:numId="5" w16cid:durableId="367996560">
    <w:abstractNumId w:val="7"/>
  </w:num>
  <w:num w:numId="6" w16cid:durableId="1319916104">
    <w:abstractNumId w:val="3"/>
  </w:num>
  <w:num w:numId="7" w16cid:durableId="11760657">
    <w:abstractNumId w:val="2"/>
  </w:num>
  <w:num w:numId="8" w16cid:durableId="2060977844">
    <w:abstractNumId w:val="1"/>
  </w:num>
  <w:num w:numId="9" w16cid:durableId="29321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030B"/>
    <w:rsid w:val="00146C4A"/>
    <w:rsid w:val="0015074B"/>
    <w:rsid w:val="001A00F1"/>
    <w:rsid w:val="0029639D"/>
    <w:rsid w:val="00326F90"/>
    <w:rsid w:val="00346B8E"/>
    <w:rsid w:val="0041311A"/>
    <w:rsid w:val="004461BD"/>
    <w:rsid w:val="005C6EE9"/>
    <w:rsid w:val="006A5D59"/>
    <w:rsid w:val="006B47EC"/>
    <w:rsid w:val="006F2B57"/>
    <w:rsid w:val="00930E2E"/>
    <w:rsid w:val="00AA1D8D"/>
    <w:rsid w:val="00B47730"/>
    <w:rsid w:val="00C22F75"/>
    <w:rsid w:val="00CB0664"/>
    <w:rsid w:val="00DB1FD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D976DF"/>
  <w14:defaultImageDpi w14:val="300"/>
  <w15:docId w15:val="{A2691DFD-F8B5-4B70-9937-218F8492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Primaria Malaia</cp:lastModifiedBy>
  <cp:revision>5</cp:revision>
  <dcterms:created xsi:type="dcterms:W3CDTF">2025-07-09T06:01:00Z</dcterms:created>
  <dcterms:modified xsi:type="dcterms:W3CDTF">2025-07-09T06:39:00Z</dcterms:modified>
  <cp:category/>
</cp:coreProperties>
</file>