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4F2C9" w14:textId="3E59C314" w:rsidR="004461BD" w:rsidRPr="001A00F1" w:rsidRDefault="00000000">
      <w:pPr>
        <w:pStyle w:val="Heading1"/>
        <w:rPr>
          <w:lang w:val="it-IT"/>
        </w:rPr>
      </w:pPr>
      <w:r w:rsidRPr="001A00F1">
        <w:rPr>
          <w:lang w:val="it-IT"/>
        </w:rPr>
        <w:t xml:space="preserve">CONSILIUL LOCAL AL </w:t>
      </w:r>
      <w:r w:rsidR="001A00F1">
        <w:rPr>
          <w:lang w:val="it-IT"/>
        </w:rPr>
        <w:t>COMUNEI MALAIA</w:t>
      </w:r>
    </w:p>
    <w:p w14:paraId="6662ECBF" w14:textId="77777777" w:rsidR="004461BD" w:rsidRPr="001A00F1" w:rsidRDefault="00000000">
      <w:pPr>
        <w:pStyle w:val="Heading2"/>
        <w:rPr>
          <w:lang w:val="it-IT"/>
        </w:rPr>
      </w:pPr>
      <w:r w:rsidRPr="001A00F1">
        <w:rPr>
          <w:lang w:val="it-IT"/>
        </w:rPr>
        <w:t>MINUTA ȘEDINȚEI ORDINARE</w:t>
      </w:r>
    </w:p>
    <w:p w14:paraId="7C215298" w14:textId="62FA5422" w:rsidR="004461BD" w:rsidRPr="001A00F1" w:rsidRDefault="00000000">
      <w:pPr>
        <w:rPr>
          <w:lang w:val="it-IT"/>
        </w:rPr>
      </w:pPr>
      <w:r w:rsidRPr="001A00F1">
        <w:rPr>
          <w:lang w:val="it-IT"/>
        </w:rPr>
        <w:t xml:space="preserve">Data: 29 </w:t>
      </w:r>
      <w:r w:rsidR="001A00F1">
        <w:rPr>
          <w:lang w:val="it-IT"/>
        </w:rPr>
        <w:t>ianuarie</w:t>
      </w:r>
      <w:r w:rsidRPr="001A00F1">
        <w:rPr>
          <w:lang w:val="it-IT"/>
        </w:rPr>
        <w:t xml:space="preserve"> 2025</w:t>
      </w:r>
    </w:p>
    <w:p w14:paraId="256A910C" w14:textId="77777777" w:rsidR="004461BD" w:rsidRPr="001A00F1" w:rsidRDefault="00000000">
      <w:pPr>
        <w:rPr>
          <w:lang w:val="it-IT"/>
        </w:rPr>
      </w:pPr>
      <w:r w:rsidRPr="001A00F1">
        <w:rPr>
          <w:lang w:val="it-IT"/>
        </w:rPr>
        <w:t>Ora: 14:00</w:t>
      </w:r>
    </w:p>
    <w:p w14:paraId="044B4EB5" w14:textId="749476A7" w:rsidR="004461BD" w:rsidRPr="001A00F1" w:rsidRDefault="00000000">
      <w:pPr>
        <w:rPr>
          <w:lang w:val="it-IT"/>
        </w:rPr>
      </w:pPr>
      <w:r w:rsidRPr="001A00F1">
        <w:rPr>
          <w:lang w:val="it-IT"/>
        </w:rPr>
        <w:t xml:space="preserve">Locul desfășurării: Sala de ședințe a Primăriei </w:t>
      </w:r>
      <w:r w:rsidR="001A00F1" w:rsidRPr="001A00F1">
        <w:rPr>
          <w:lang w:val="it-IT"/>
        </w:rPr>
        <w:t>Comunei Ma</w:t>
      </w:r>
      <w:r w:rsidR="001A00F1">
        <w:rPr>
          <w:lang w:val="it-IT"/>
        </w:rPr>
        <w:t>laia</w:t>
      </w:r>
    </w:p>
    <w:p w14:paraId="581724F5" w14:textId="7B3DFAE1" w:rsidR="004461BD" w:rsidRPr="001A00F1" w:rsidRDefault="00000000">
      <w:pPr>
        <w:rPr>
          <w:lang w:val="pt-BR"/>
        </w:rPr>
      </w:pPr>
      <w:r w:rsidRPr="001A00F1">
        <w:rPr>
          <w:lang w:val="pt-BR"/>
        </w:rPr>
        <w:t xml:space="preserve">Președintele de ședință: </w:t>
      </w:r>
      <w:r w:rsidR="001A00F1" w:rsidRPr="001A00F1">
        <w:rPr>
          <w:lang w:val="pt-BR"/>
        </w:rPr>
        <w:t>Alexescu E</w:t>
      </w:r>
      <w:r w:rsidR="001A00F1">
        <w:rPr>
          <w:lang w:val="pt-BR"/>
        </w:rPr>
        <w:t>mil</w:t>
      </w:r>
    </w:p>
    <w:p w14:paraId="0AF1B57B" w14:textId="47B78710" w:rsidR="004461BD" w:rsidRPr="001A00F1" w:rsidRDefault="00000000">
      <w:pPr>
        <w:rPr>
          <w:lang w:val="pt-BR"/>
        </w:rPr>
      </w:pPr>
      <w:r w:rsidRPr="001A00F1">
        <w:rPr>
          <w:lang w:val="pt-BR"/>
        </w:rPr>
        <w:t xml:space="preserve">Secretarul general: </w:t>
      </w:r>
      <w:r w:rsidR="001A00F1" w:rsidRPr="001A00F1">
        <w:rPr>
          <w:lang w:val="pt-BR"/>
        </w:rPr>
        <w:t>Pleșanu Ana-Maria</w:t>
      </w:r>
    </w:p>
    <w:p w14:paraId="75CBE76D" w14:textId="77777777" w:rsidR="004461BD" w:rsidRPr="001A00F1" w:rsidRDefault="00000000">
      <w:pPr>
        <w:rPr>
          <w:lang w:val="pt-BR"/>
        </w:rPr>
      </w:pPr>
      <w:r w:rsidRPr="001A00F1">
        <w:rPr>
          <w:lang w:val="pt-BR"/>
        </w:rPr>
        <w:t>Participanți:</w:t>
      </w:r>
    </w:p>
    <w:p w14:paraId="2A7A4632" w14:textId="7222833C" w:rsidR="004461BD" w:rsidRPr="001A00F1" w:rsidRDefault="00000000">
      <w:pPr>
        <w:rPr>
          <w:lang w:val="it-IT"/>
        </w:rPr>
      </w:pPr>
      <w:r w:rsidRPr="001A00F1">
        <w:rPr>
          <w:lang w:val="it-IT"/>
        </w:rPr>
        <w:t xml:space="preserve">- Consilieri prezenți: </w:t>
      </w:r>
      <w:r w:rsidR="001A00F1">
        <w:rPr>
          <w:lang w:val="it-IT"/>
        </w:rPr>
        <w:t>8</w:t>
      </w:r>
    </w:p>
    <w:p w14:paraId="2FE3C0E9" w14:textId="06F61C23" w:rsidR="004461BD" w:rsidRPr="001A00F1" w:rsidRDefault="00000000">
      <w:pPr>
        <w:rPr>
          <w:lang w:val="it-IT"/>
        </w:rPr>
      </w:pPr>
      <w:r w:rsidRPr="001A00F1">
        <w:rPr>
          <w:lang w:val="it-IT"/>
        </w:rPr>
        <w:t xml:space="preserve">- Consilieri absenți: </w:t>
      </w:r>
      <w:r w:rsidR="001A00F1">
        <w:rPr>
          <w:lang w:val="it-IT"/>
        </w:rPr>
        <w:t>3</w:t>
      </w:r>
    </w:p>
    <w:p w14:paraId="4F6C6ED4" w14:textId="77777777" w:rsidR="004461BD" w:rsidRPr="001A00F1" w:rsidRDefault="00000000">
      <w:pPr>
        <w:rPr>
          <w:lang w:val="fr-FR"/>
        </w:rPr>
      </w:pPr>
      <w:r w:rsidRPr="001A00F1">
        <w:rPr>
          <w:lang w:val="fr-FR"/>
        </w:rPr>
        <w:t>- Alte persoane invitate: [ex. directorul economic, șef serviciu juridic etc.]</w:t>
      </w:r>
    </w:p>
    <w:p w14:paraId="0DE4A019" w14:textId="77777777" w:rsidR="004461BD" w:rsidRDefault="00000000">
      <w:pPr>
        <w:rPr>
          <w:lang w:val="fr-FR"/>
        </w:rPr>
      </w:pPr>
      <w:r w:rsidRPr="001A00F1">
        <w:rPr>
          <w:lang w:val="fr-FR"/>
        </w:rPr>
        <w:t>Ordinea de zi aprobată:</w:t>
      </w:r>
    </w:p>
    <w:p w14:paraId="0270DD95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1.Aprobarea ordinii de zi a sedinței ordinare din data de 21.03.2025;</w:t>
      </w:r>
    </w:p>
    <w:p w14:paraId="3EF13E06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2.Proiect de hotărâre privind:  completarea Hotărârii nr. 14/27.02.2025: aprobarea Strategiei de dezvoltare turistică a Comunei Mlaia, juydețul Vâlcea,</w:t>
      </w:r>
    </w:p>
    <w:p w14:paraId="47E53C0E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Inițiator : primarul comunei Malaia</w:t>
      </w:r>
    </w:p>
    <w:p w14:paraId="403DC7B1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 xml:space="preserve">             3.</w:t>
      </w:r>
      <w:r w:rsidRPr="001A00F1">
        <w:rPr>
          <w:lang w:val="it-IT"/>
        </w:rPr>
        <w:tab/>
        <w:t>Întrebări. Interpelări.</w:t>
      </w:r>
    </w:p>
    <w:p w14:paraId="682EE07F" w14:textId="1D22ACA4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4.</w:t>
      </w:r>
      <w:r w:rsidRPr="001A00F1">
        <w:rPr>
          <w:lang w:val="it-IT"/>
        </w:rPr>
        <w:tab/>
        <w:t>Diverse.</w:t>
      </w:r>
    </w:p>
    <w:p w14:paraId="4B158B75" w14:textId="77777777" w:rsidR="004461BD" w:rsidRDefault="00000000">
      <w:pPr>
        <w:rPr>
          <w:lang w:val="it-IT"/>
        </w:rPr>
      </w:pPr>
      <w:r w:rsidRPr="001A00F1">
        <w:rPr>
          <w:lang w:val="it-IT"/>
        </w:rPr>
        <w:t>Desfășurarea ședinței (pe scurt):</w:t>
      </w:r>
    </w:p>
    <w:p w14:paraId="57D88344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Proiectul ordinii de zi a ședinței consiliului local a fost adus la cunoștiință locuitorilor comunei Malaia prin afișare la sediul Primăriei comunei Malaia, prin afișare pe pagina de internet a insituției, în conformitate cu prevederile art.135 alin. (4) din O.U.G. nr.57/2019 privind Codul Administrativ, cu modificările și completările ulterioare.</w:t>
      </w:r>
    </w:p>
    <w:p w14:paraId="2830A331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Prezenţa consilierilor la şedinţă s-a asigurat prin invitaţie , letric și prin e-mail, în care s-a nominalizat data, ora şi locul ținerii şedinţei, precum şi ordinea de zi.</w:t>
      </w:r>
    </w:p>
    <w:p w14:paraId="6CF16052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Materialele înscrise pe proiectul ordinii de zi al ședinței ordinare, au fost puse la dispoziția consilierilor locali, odată cu convocatorul transmis.</w:t>
      </w:r>
    </w:p>
    <w:p w14:paraId="03091B9C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1.Preşedintele de şedinţă  supune la vot ordinea de zi si se  votează cu 8 voturi ,,pentru”.</w:t>
      </w:r>
    </w:p>
    <w:p w14:paraId="0F74DFDB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lastRenderedPageBreak/>
        <w:t>3. Este supus dezbaterii punctul trei de pe ordinea de zi : proiect de hotărâre privind completarea Hotărârii nr. 14/27.02.2025: aprobarea Strategiei de dezvoltare turistică a Comunei Mlaia, juydețul Vâlcea,</w:t>
      </w:r>
    </w:p>
    <w:p w14:paraId="11BC802C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 xml:space="preserve">Se prezintă proiectul de hotarare însoțit de referatul de aprobare, raportul de specialitate, avizul de legalitate al secretarului . </w:t>
      </w:r>
    </w:p>
    <w:p w14:paraId="078DD787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să verificați pe Valea Mălăii dacă va fii gunoi !</w:t>
      </w:r>
    </w:p>
    <w:p w14:paraId="67920AB7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Dl președinte  supune la vot și se votează cu 5 voturi ,,pentru” și 6 voturi ”împotrivă, iar proiectul nu primește aviz favorabil.</w:t>
      </w:r>
    </w:p>
    <w:p w14:paraId="68B202EB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 xml:space="preserve">4. Este supus dezbaterii punctul patru de pe ordinea de zi proiectul de hotărâre privind :  modificarea structurii funcţionale a aparatului de specialitate al primarului comunei Malaia, judeţul Vâlcea; </w:t>
      </w:r>
    </w:p>
    <w:p w14:paraId="1026D58E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Se prezintă proiectul de hotarare însoțit de referatul de aprobare, raportul de specialitate, avizul de legalitate al secretarului și rapoartele de avizare ale comisiilor de specialitate cu aviz favorabil.</w:t>
      </w:r>
    </w:p>
    <w:p w14:paraId="3CDB5671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Dl președinte  supune la vot și se votează cu 8 voturi ,,pentru” .</w:t>
      </w:r>
    </w:p>
    <w:p w14:paraId="45900D2F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 xml:space="preserve">           3.</w:t>
      </w:r>
      <w:r w:rsidRPr="001A00F1">
        <w:rPr>
          <w:lang w:val="it-IT"/>
        </w:rPr>
        <w:tab/>
        <w:t>Întrebări. Interpelări.</w:t>
      </w:r>
    </w:p>
    <w:p w14:paraId="42569FA3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 xml:space="preserve">           4.</w:t>
      </w:r>
      <w:r w:rsidRPr="001A00F1">
        <w:rPr>
          <w:lang w:val="it-IT"/>
        </w:rPr>
        <w:tab/>
        <w:t>Diverse.</w:t>
      </w:r>
    </w:p>
    <w:p w14:paraId="103708B5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Dl primar: de luni la Ciunget se încep lucrările.</w:t>
      </w:r>
    </w:p>
    <w:p w14:paraId="2A55CF16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Dl Popescu: cu canalizarea?</w:t>
      </w:r>
    </w:p>
    <w:p w14:paraId="38F655D6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Dl primar: au fost descalificate ofertele depuse în primul minut, noi suntem în faza de evaluare.</w:t>
      </w:r>
    </w:p>
    <w:p w14:paraId="5D47BA39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Dl Jianu: și căminul de la Malaia?</w:t>
      </w:r>
    </w:p>
    <w:p w14:paraId="23C0017D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Dl primar: la fel , în evaluare.</w:t>
      </w:r>
    </w:p>
    <w:p w14:paraId="1805D7A7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Dl Alexescu: nu sunt banuiîn țară.</w:t>
      </w:r>
    </w:p>
    <w:p w14:paraId="332EE0D5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Dl primar: la dispensar am terminat lucrările, acum să vedem dotările.</w:t>
      </w:r>
    </w:p>
    <w:p w14:paraId="287429F1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Dl președinte: alte întrebări?</w:t>
      </w:r>
    </w:p>
    <w:p w14:paraId="0B79BEDF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Dl Jianu: propun să punem camere de vedere în localități. Sunt foarte multe gunoaie aruncate.</w:t>
      </w:r>
    </w:p>
    <w:p w14:paraId="589C2CF4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Dl. Coman:da, și la Valea Mălăii sunt foarte multe.</w:t>
      </w:r>
    </w:p>
    <w:p w14:paraId="7A757277" w14:textId="77777777" w:rsidR="001A00F1" w:rsidRPr="001A00F1" w:rsidRDefault="001A00F1" w:rsidP="001A00F1">
      <w:pPr>
        <w:rPr>
          <w:lang w:val="it-IT"/>
        </w:rPr>
      </w:pPr>
      <w:r w:rsidRPr="001A00F1">
        <w:rPr>
          <w:lang w:val="it-IT"/>
        </w:rPr>
        <w:t>Dl primar: notificare la obște, dl Vceprimar, să facă curățenie!</w:t>
      </w:r>
    </w:p>
    <w:p w14:paraId="06B539AB" w14:textId="77777777" w:rsidR="001A00F1" w:rsidRPr="001A00F1" w:rsidRDefault="001A00F1" w:rsidP="001A00F1">
      <w:pPr>
        <w:rPr>
          <w:lang w:val="fr-FR"/>
        </w:rPr>
      </w:pPr>
      <w:r w:rsidRPr="001A00F1">
        <w:rPr>
          <w:lang w:val="fr-FR"/>
        </w:rPr>
        <w:lastRenderedPageBreak/>
        <w:t>Dl primar: am avut, dar le-au furat!</w:t>
      </w:r>
    </w:p>
    <w:p w14:paraId="7172011A" w14:textId="77777777" w:rsidR="001A00F1" w:rsidRPr="001A00F1" w:rsidRDefault="001A00F1" w:rsidP="001A00F1">
      <w:pPr>
        <w:rPr>
          <w:lang w:val="es-ES"/>
        </w:rPr>
      </w:pPr>
      <w:r w:rsidRPr="001A00F1">
        <w:rPr>
          <w:lang w:val="es-ES"/>
        </w:rPr>
        <w:t>Dl Jianu: pe Gâltan e plin de gunoaie.</w:t>
      </w:r>
    </w:p>
    <w:p w14:paraId="3DA13430" w14:textId="77777777" w:rsidR="001A00F1" w:rsidRPr="001A00F1" w:rsidRDefault="001A00F1" w:rsidP="001A00F1">
      <w:pPr>
        <w:rPr>
          <w:lang w:val="es-ES"/>
        </w:rPr>
      </w:pPr>
      <w:r w:rsidRPr="001A00F1">
        <w:rPr>
          <w:lang w:val="es-ES"/>
        </w:rPr>
        <w:t>Dl viceprimar: unde?</w:t>
      </w:r>
    </w:p>
    <w:p w14:paraId="6C5BE515" w14:textId="77777777" w:rsidR="001A00F1" w:rsidRPr="001A00F1" w:rsidRDefault="001A00F1" w:rsidP="001A00F1">
      <w:pPr>
        <w:rPr>
          <w:lang w:val="es-ES"/>
        </w:rPr>
      </w:pPr>
      <w:r w:rsidRPr="001A00F1">
        <w:rPr>
          <w:lang w:val="es-ES"/>
        </w:rPr>
        <w:t>Dl Jianu: pe mal.</w:t>
      </w:r>
    </w:p>
    <w:p w14:paraId="1C705A0E" w14:textId="77777777" w:rsidR="001A00F1" w:rsidRPr="001A00F1" w:rsidRDefault="001A00F1" w:rsidP="001A00F1">
      <w:pPr>
        <w:rPr>
          <w:lang w:val="es-ES"/>
        </w:rPr>
      </w:pPr>
      <w:r w:rsidRPr="001A00F1">
        <w:rPr>
          <w:lang w:val="es-ES"/>
        </w:rPr>
        <w:t>Dl presedinte: și în Malaia sunt multe gunoaie aruncate.</w:t>
      </w:r>
    </w:p>
    <w:p w14:paraId="1D3B95A4" w14:textId="77777777" w:rsidR="001A00F1" w:rsidRPr="001A00F1" w:rsidRDefault="001A00F1" w:rsidP="001A00F1">
      <w:pPr>
        <w:rPr>
          <w:lang w:val="es-ES"/>
        </w:rPr>
      </w:pPr>
      <w:r w:rsidRPr="001A00F1">
        <w:rPr>
          <w:lang w:val="es-ES"/>
        </w:rPr>
        <w:t>Dl primar: da, trebuie sa vedem cum facem,  mai avem o ofertă.</w:t>
      </w:r>
    </w:p>
    <w:p w14:paraId="11E88428" w14:textId="77777777" w:rsidR="001A00F1" w:rsidRPr="001A00F1" w:rsidRDefault="001A00F1" w:rsidP="001A00F1">
      <w:pPr>
        <w:rPr>
          <w:lang w:val="pt-BR"/>
        </w:rPr>
      </w:pPr>
      <w:r w:rsidRPr="001A00F1">
        <w:rPr>
          <w:lang w:val="pt-BR"/>
        </w:rPr>
        <w:t>Dl Jianu: trebuie să facem abonament.</w:t>
      </w:r>
    </w:p>
    <w:p w14:paraId="2022A243" w14:textId="77777777" w:rsidR="001A00F1" w:rsidRPr="001A00F1" w:rsidRDefault="001A00F1" w:rsidP="001A00F1">
      <w:pPr>
        <w:rPr>
          <w:lang w:val="pt-BR"/>
        </w:rPr>
      </w:pPr>
      <w:r w:rsidRPr="001A00F1">
        <w:rPr>
          <w:lang w:val="pt-BR"/>
        </w:rPr>
        <w:t>Dl Coman: cât costă, dar trebuie făcut ceva.</w:t>
      </w:r>
    </w:p>
    <w:p w14:paraId="6BB7B2DD" w14:textId="77777777" w:rsidR="001A00F1" w:rsidRPr="001A00F1" w:rsidRDefault="001A00F1" w:rsidP="001A00F1">
      <w:pPr>
        <w:rPr>
          <w:lang w:val="pt-BR"/>
        </w:rPr>
      </w:pPr>
      <w:r w:rsidRPr="001A00F1">
        <w:rPr>
          <w:lang w:val="pt-BR"/>
        </w:rPr>
        <w:t>Dl Jianu: trebuie făcut ceva.</w:t>
      </w:r>
    </w:p>
    <w:p w14:paraId="0155AFEA" w14:textId="77777777" w:rsidR="001A00F1" w:rsidRPr="001A00F1" w:rsidRDefault="001A00F1" w:rsidP="001A00F1">
      <w:pPr>
        <w:rPr>
          <w:lang w:val="pt-BR"/>
        </w:rPr>
      </w:pPr>
      <w:r w:rsidRPr="001A00F1">
        <w:rPr>
          <w:lang w:val="pt-BR"/>
        </w:rPr>
        <w:t>Dl Coman: măcar se sperie de ea.</w:t>
      </w:r>
    </w:p>
    <w:p w14:paraId="4F4A5F93" w14:textId="77777777" w:rsidR="001A00F1" w:rsidRPr="001A00F1" w:rsidRDefault="001A00F1" w:rsidP="001A00F1">
      <w:pPr>
        <w:rPr>
          <w:lang w:val="pt-BR"/>
        </w:rPr>
      </w:pPr>
      <w:r w:rsidRPr="001A00F1">
        <w:rPr>
          <w:lang w:val="pt-BR"/>
        </w:rPr>
        <w:t>Dl Jianu: este rușine!</w:t>
      </w:r>
    </w:p>
    <w:p w14:paraId="734173C0" w14:textId="77777777" w:rsidR="001A00F1" w:rsidRPr="001A00F1" w:rsidRDefault="001A00F1" w:rsidP="001A00F1">
      <w:pPr>
        <w:rPr>
          <w:lang w:val="pt-BR"/>
        </w:rPr>
      </w:pPr>
      <w:r w:rsidRPr="001A00F1">
        <w:rPr>
          <w:lang w:val="pt-BR"/>
        </w:rPr>
        <w:t>Dl președinte: am văzut că a venit o firmă de la Cluj pt stația de sortare.</w:t>
      </w:r>
    </w:p>
    <w:p w14:paraId="310280E4" w14:textId="77777777" w:rsidR="001A00F1" w:rsidRPr="001A00F1" w:rsidRDefault="001A00F1" w:rsidP="001A00F1">
      <w:pPr>
        <w:rPr>
          <w:lang w:val="pt-BR"/>
        </w:rPr>
      </w:pPr>
      <w:r w:rsidRPr="001A00F1">
        <w:rPr>
          <w:lang w:val="pt-BR"/>
        </w:rPr>
        <w:t>Dl primar: pentru Roești, deocamdată e operatorul stației de sortare.</w:t>
      </w:r>
    </w:p>
    <w:p w14:paraId="48177349" w14:textId="77777777" w:rsidR="001A00F1" w:rsidRPr="001A00F1" w:rsidRDefault="001A00F1" w:rsidP="001A00F1">
      <w:pPr>
        <w:rPr>
          <w:lang w:val="pt-BR"/>
        </w:rPr>
      </w:pPr>
      <w:r w:rsidRPr="001A00F1">
        <w:rPr>
          <w:lang w:val="pt-BR"/>
        </w:rPr>
        <w:t>Dl Jianu: luați măsuri până atunci, dl viceprima fă ceva.</w:t>
      </w:r>
    </w:p>
    <w:p w14:paraId="46AE83CC" w14:textId="77777777" w:rsidR="001A00F1" w:rsidRPr="001A00F1" w:rsidRDefault="001A00F1" w:rsidP="001A00F1">
      <w:pPr>
        <w:rPr>
          <w:lang w:val="pt-BR"/>
        </w:rPr>
      </w:pPr>
      <w:r w:rsidRPr="001A00F1">
        <w:rPr>
          <w:lang w:val="pt-BR"/>
        </w:rPr>
        <w:t>Dl primar: da, dl viceprimar, dacă e domeniul public, luați măsuri</w:t>
      </w:r>
    </w:p>
    <w:p w14:paraId="3002FF81" w14:textId="77777777" w:rsidR="001A00F1" w:rsidRPr="001A00F1" w:rsidRDefault="001A00F1" w:rsidP="001A00F1">
      <w:pPr>
        <w:rPr>
          <w:lang w:val="pt-BR"/>
        </w:rPr>
      </w:pPr>
      <w:r w:rsidRPr="001A00F1">
        <w:rPr>
          <w:lang w:val="pt-BR"/>
        </w:rPr>
        <w:t>Dș președinte: avertisment și după vedem.</w:t>
      </w:r>
    </w:p>
    <w:p w14:paraId="7E10BBE5" w14:textId="77777777" w:rsidR="001A00F1" w:rsidRPr="001A00F1" w:rsidRDefault="001A00F1" w:rsidP="001A00F1">
      <w:pPr>
        <w:rPr>
          <w:lang w:val="pt-BR"/>
        </w:rPr>
      </w:pPr>
      <w:r w:rsidRPr="001A00F1">
        <w:rPr>
          <w:lang w:val="pt-BR"/>
        </w:rPr>
        <w:t>Dl Coman: fac intenționat, cum vin și pe Cărpănoasa.</w:t>
      </w:r>
    </w:p>
    <w:p w14:paraId="65F7E0E4" w14:textId="1F894B90" w:rsidR="004461BD" w:rsidRPr="001A00F1" w:rsidRDefault="001A00F1" w:rsidP="001A00F1">
      <w:pPr>
        <w:rPr>
          <w:lang w:val="pt-BR"/>
        </w:rPr>
      </w:pPr>
      <w:r w:rsidRPr="001A00F1">
        <w:rPr>
          <w:lang w:val="pt-BR"/>
        </w:rPr>
        <w:tab/>
        <w:t>Domnul preşedinte de şedinţă întreabă dacă cineva mai are ceva de spus, iar domnii consilieri au răspuns că nu mai au probleme de discutat, în consecinţă şedinţa a fost declarată închisă.</w:t>
      </w:r>
    </w:p>
    <w:p w14:paraId="717B6770" w14:textId="0BEC79EA" w:rsidR="004461BD" w:rsidRPr="001A00F1" w:rsidRDefault="00000000">
      <w:pPr>
        <w:rPr>
          <w:lang w:val="pt-BR"/>
        </w:rPr>
      </w:pPr>
      <w:r w:rsidRPr="001A00F1">
        <w:rPr>
          <w:lang w:val="pt-BR"/>
        </w:rPr>
        <w:t xml:space="preserve">Președintele de ședință: </w:t>
      </w:r>
      <w:r w:rsidR="001A00F1">
        <w:rPr>
          <w:lang w:val="pt-BR"/>
        </w:rPr>
        <w:t>Alexescu Emil</w:t>
      </w:r>
    </w:p>
    <w:p w14:paraId="263C2103" w14:textId="2C5996E0" w:rsidR="004461BD" w:rsidRPr="001A00F1" w:rsidRDefault="00000000">
      <w:pPr>
        <w:rPr>
          <w:lang w:val="pt-BR"/>
        </w:rPr>
      </w:pPr>
      <w:r w:rsidRPr="001A00F1">
        <w:rPr>
          <w:lang w:val="pt-BR"/>
        </w:rPr>
        <w:t xml:space="preserve">Secretarul general: </w:t>
      </w:r>
      <w:r w:rsidR="001A00F1">
        <w:rPr>
          <w:lang w:val="pt-BR"/>
        </w:rPr>
        <w:t>Pleșanu Ana-Maria</w:t>
      </w:r>
    </w:p>
    <w:sectPr w:rsidR="004461BD" w:rsidRPr="001A00F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49831261">
    <w:abstractNumId w:val="8"/>
  </w:num>
  <w:num w:numId="2" w16cid:durableId="964851696">
    <w:abstractNumId w:val="6"/>
  </w:num>
  <w:num w:numId="3" w16cid:durableId="1607419658">
    <w:abstractNumId w:val="5"/>
  </w:num>
  <w:num w:numId="4" w16cid:durableId="3436535">
    <w:abstractNumId w:val="4"/>
  </w:num>
  <w:num w:numId="5" w16cid:durableId="367996560">
    <w:abstractNumId w:val="7"/>
  </w:num>
  <w:num w:numId="6" w16cid:durableId="1319916104">
    <w:abstractNumId w:val="3"/>
  </w:num>
  <w:num w:numId="7" w16cid:durableId="11760657">
    <w:abstractNumId w:val="2"/>
  </w:num>
  <w:num w:numId="8" w16cid:durableId="2060977844">
    <w:abstractNumId w:val="1"/>
  </w:num>
  <w:num w:numId="9" w16cid:durableId="293217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A00F1"/>
    <w:rsid w:val="0029639D"/>
    <w:rsid w:val="00326F90"/>
    <w:rsid w:val="004461BD"/>
    <w:rsid w:val="006B47EC"/>
    <w:rsid w:val="00AA1D8D"/>
    <w:rsid w:val="00B47730"/>
    <w:rsid w:val="00C22F75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D976DF"/>
  <w14:defaultImageDpi w14:val="300"/>
  <w15:docId w15:val="{A2691DFD-F8B5-4B70-9937-218F84920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Primaria Malaia</cp:lastModifiedBy>
  <cp:revision>3</cp:revision>
  <dcterms:created xsi:type="dcterms:W3CDTF">2025-07-09T05:50:00Z</dcterms:created>
  <dcterms:modified xsi:type="dcterms:W3CDTF">2025-07-09T05:57:00Z</dcterms:modified>
  <cp:category/>
</cp:coreProperties>
</file>