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F2C9" w14:textId="3E59C314" w:rsidR="004461BD" w:rsidRPr="001A00F1" w:rsidRDefault="00000000">
      <w:pPr>
        <w:pStyle w:val="Heading1"/>
        <w:rPr>
          <w:lang w:val="it-IT"/>
        </w:rPr>
      </w:pPr>
      <w:r w:rsidRPr="001A00F1">
        <w:rPr>
          <w:lang w:val="it-IT"/>
        </w:rPr>
        <w:t xml:space="preserve">CONSILIUL LOCAL AL </w:t>
      </w:r>
      <w:r w:rsidR="001A00F1">
        <w:rPr>
          <w:lang w:val="it-IT"/>
        </w:rPr>
        <w:t>COMUNEI MALAIA</w:t>
      </w:r>
    </w:p>
    <w:p w14:paraId="6662ECBF" w14:textId="77777777" w:rsidR="004461BD" w:rsidRPr="001A00F1" w:rsidRDefault="00000000">
      <w:pPr>
        <w:pStyle w:val="Heading2"/>
        <w:rPr>
          <w:lang w:val="it-IT"/>
        </w:rPr>
      </w:pPr>
      <w:r w:rsidRPr="001A00F1">
        <w:rPr>
          <w:lang w:val="it-IT"/>
        </w:rPr>
        <w:t>MINUTA ȘEDINȚEI ORDINARE</w:t>
      </w:r>
    </w:p>
    <w:p w14:paraId="7C215298" w14:textId="694EB195" w:rsidR="004461BD" w:rsidRPr="001A00F1" w:rsidRDefault="00000000">
      <w:pPr>
        <w:rPr>
          <w:lang w:val="it-IT"/>
        </w:rPr>
      </w:pPr>
      <w:r w:rsidRPr="001A00F1">
        <w:rPr>
          <w:lang w:val="it-IT"/>
        </w:rPr>
        <w:t xml:space="preserve">Data: </w:t>
      </w:r>
      <w:r w:rsidR="00974FC7">
        <w:rPr>
          <w:lang w:val="it-IT"/>
        </w:rPr>
        <w:t>30</w:t>
      </w:r>
      <w:r w:rsidRPr="001A00F1">
        <w:rPr>
          <w:lang w:val="it-IT"/>
        </w:rPr>
        <w:t xml:space="preserve"> </w:t>
      </w:r>
      <w:r w:rsidR="00974FC7">
        <w:rPr>
          <w:lang w:val="it-IT"/>
        </w:rPr>
        <w:t>aprilie</w:t>
      </w:r>
      <w:r w:rsidRPr="001A00F1">
        <w:rPr>
          <w:lang w:val="it-IT"/>
        </w:rPr>
        <w:t xml:space="preserve"> 2025</w:t>
      </w:r>
    </w:p>
    <w:p w14:paraId="256A910C" w14:textId="77777777" w:rsidR="004461BD" w:rsidRPr="001A00F1" w:rsidRDefault="00000000">
      <w:pPr>
        <w:rPr>
          <w:lang w:val="it-IT"/>
        </w:rPr>
      </w:pPr>
      <w:r w:rsidRPr="001A00F1">
        <w:rPr>
          <w:lang w:val="it-IT"/>
        </w:rPr>
        <w:t>Ora: 14:00</w:t>
      </w:r>
    </w:p>
    <w:p w14:paraId="044B4EB5" w14:textId="749476A7" w:rsidR="004461BD" w:rsidRPr="001A00F1" w:rsidRDefault="00000000">
      <w:pPr>
        <w:rPr>
          <w:lang w:val="it-IT"/>
        </w:rPr>
      </w:pPr>
      <w:r w:rsidRPr="001A00F1">
        <w:rPr>
          <w:lang w:val="it-IT"/>
        </w:rPr>
        <w:t xml:space="preserve">Locul desfășurării: Sala de ședințe a Primăriei </w:t>
      </w:r>
      <w:r w:rsidR="001A00F1" w:rsidRPr="001A00F1">
        <w:rPr>
          <w:lang w:val="it-IT"/>
        </w:rPr>
        <w:t>Comunei Ma</w:t>
      </w:r>
      <w:r w:rsidR="001A00F1">
        <w:rPr>
          <w:lang w:val="it-IT"/>
        </w:rPr>
        <w:t>laia</w:t>
      </w:r>
    </w:p>
    <w:p w14:paraId="581724F5" w14:textId="62AF78A4" w:rsidR="004461BD" w:rsidRPr="00CD3D52" w:rsidRDefault="00000000">
      <w:pPr>
        <w:rPr>
          <w:lang w:val="it-IT"/>
        </w:rPr>
      </w:pPr>
      <w:r w:rsidRPr="00CD3D52">
        <w:rPr>
          <w:lang w:val="it-IT"/>
        </w:rPr>
        <w:t xml:space="preserve">Președintele de ședință: </w:t>
      </w:r>
      <w:r w:rsidR="00CD3D52" w:rsidRPr="00CD3D52">
        <w:rPr>
          <w:lang w:val="it-IT"/>
        </w:rPr>
        <w:t>Pleșanu Constantin Ștefan</w:t>
      </w:r>
    </w:p>
    <w:p w14:paraId="0AF1B57B" w14:textId="47B78710" w:rsidR="004461BD" w:rsidRPr="001A00F1" w:rsidRDefault="00000000">
      <w:pPr>
        <w:rPr>
          <w:lang w:val="pt-BR"/>
        </w:rPr>
      </w:pPr>
      <w:r w:rsidRPr="001A00F1">
        <w:rPr>
          <w:lang w:val="pt-BR"/>
        </w:rPr>
        <w:t xml:space="preserve">Secretarul general: </w:t>
      </w:r>
      <w:r w:rsidR="001A00F1" w:rsidRPr="001A00F1">
        <w:rPr>
          <w:lang w:val="pt-BR"/>
        </w:rPr>
        <w:t>Pleșanu Ana-Maria</w:t>
      </w:r>
    </w:p>
    <w:p w14:paraId="75CBE76D" w14:textId="77777777" w:rsidR="004461BD" w:rsidRPr="006F2B57" w:rsidRDefault="00000000">
      <w:pPr>
        <w:rPr>
          <w:lang w:val="it-IT"/>
        </w:rPr>
      </w:pPr>
      <w:r w:rsidRPr="006F2B57">
        <w:rPr>
          <w:lang w:val="it-IT"/>
        </w:rPr>
        <w:t>Participanți:</w:t>
      </w:r>
    </w:p>
    <w:p w14:paraId="2A7A4632" w14:textId="1A5598CE" w:rsidR="004461BD" w:rsidRPr="001A00F1" w:rsidRDefault="00000000">
      <w:pPr>
        <w:rPr>
          <w:lang w:val="it-IT"/>
        </w:rPr>
      </w:pPr>
      <w:r w:rsidRPr="001A00F1">
        <w:rPr>
          <w:lang w:val="it-IT"/>
        </w:rPr>
        <w:t xml:space="preserve">- Consilieri prezenți: </w:t>
      </w:r>
      <w:r w:rsidR="0041311A">
        <w:rPr>
          <w:lang w:val="it-IT"/>
        </w:rPr>
        <w:t>1</w:t>
      </w:r>
      <w:r w:rsidR="00346B8E">
        <w:rPr>
          <w:lang w:val="it-IT"/>
        </w:rPr>
        <w:t>0</w:t>
      </w:r>
    </w:p>
    <w:p w14:paraId="4F6C6ED4" w14:textId="3C691E2B" w:rsidR="004461BD" w:rsidRPr="0041311A" w:rsidRDefault="00000000" w:rsidP="0041311A">
      <w:pPr>
        <w:rPr>
          <w:lang w:val="it-IT"/>
        </w:rPr>
      </w:pPr>
      <w:r w:rsidRPr="001A00F1">
        <w:rPr>
          <w:lang w:val="it-IT"/>
        </w:rPr>
        <w:t xml:space="preserve">- Consilieri absenți: </w:t>
      </w:r>
      <w:r w:rsidR="00346B8E">
        <w:rPr>
          <w:lang w:val="it-IT"/>
        </w:rPr>
        <w:t>1</w:t>
      </w:r>
    </w:p>
    <w:p w14:paraId="0DE4A019" w14:textId="77777777" w:rsidR="004461BD" w:rsidRDefault="00000000">
      <w:pPr>
        <w:rPr>
          <w:lang w:val="it-IT"/>
        </w:rPr>
      </w:pPr>
      <w:r w:rsidRPr="006F2B57">
        <w:rPr>
          <w:lang w:val="it-IT"/>
        </w:rPr>
        <w:t>Ordinea de zi aprobată:</w:t>
      </w:r>
    </w:p>
    <w:p w14:paraId="1545DB3F" w14:textId="77777777" w:rsidR="00974FC7" w:rsidRPr="00974FC7" w:rsidRDefault="00974FC7" w:rsidP="00974FC7">
      <w:pPr>
        <w:rPr>
          <w:lang w:val="it-IT"/>
        </w:rPr>
      </w:pPr>
      <w:r w:rsidRPr="00974FC7">
        <w:rPr>
          <w:lang w:val="it-IT"/>
        </w:rPr>
        <w:t>1.</w:t>
      </w:r>
      <w:r w:rsidRPr="00974FC7">
        <w:rPr>
          <w:lang w:val="it-IT"/>
        </w:rPr>
        <w:tab/>
        <w:t xml:space="preserve">  Aprobarea ordinii de zi a şedinţei ordinare a Consiliului local Malaia din data de 26.03.2025 ;</w:t>
      </w:r>
    </w:p>
    <w:p w14:paraId="33F8BC6E" w14:textId="77777777" w:rsidR="00974FC7" w:rsidRPr="00974FC7" w:rsidRDefault="00974FC7" w:rsidP="00974FC7">
      <w:pPr>
        <w:rPr>
          <w:lang w:val="it-IT"/>
        </w:rPr>
      </w:pPr>
      <w:r w:rsidRPr="00974FC7">
        <w:rPr>
          <w:lang w:val="it-IT"/>
        </w:rPr>
        <w:t>2.</w:t>
      </w:r>
      <w:r w:rsidRPr="00974FC7">
        <w:rPr>
          <w:lang w:val="it-IT"/>
        </w:rPr>
        <w:tab/>
        <w:t>Proiect de hotărâre privind : aprobarea indexării impozitelor și taxelor locale și a altor taxe asimilate acestora, precum și amenzile aplicabile în anul 2026;</w:t>
      </w:r>
    </w:p>
    <w:p w14:paraId="686198CE" w14:textId="77777777" w:rsidR="00974FC7" w:rsidRPr="00974FC7" w:rsidRDefault="00974FC7" w:rsidP="00974FC7">
      <w:pPr>
        <w:rPr>
          <w:lang w:val="it-IT"/>
        </w:rPr>
      </w:pPr>
      <w:r w:rsidRPr="00974FC7">
        <w:rPr>
          <w:lang w:val="it-IT"/>
        </w:rPr>
        <w:t xml:space="preserve">Inițiator primar                                </w:t>
      </w:r>
    </w:p>
    <w:p w14:paraId="033016AB" w14:textId="77777777" w:rsidR="00974FC7" w:rsidRPr="00974FC7" w:rsidRDefault="00974FC7" w:rsidP="00974FC7">
      <w:pPr>
        <w:rPr>
          <w:lang w:val="it-IT"/>
        </w:rPr>
      </w:pPr>
      <w:r w:rsidRPr="00974FC7">
        <w:rPr>
          <w:lang w:val="it-IT"/>
        </w:rPr>
        <w:t>Avizare : comisiile de specialitate nr.1-3……………………..</w:t>
      </w:r>
    </w:p>
    <w:p w14:paraId="66E24CF3" w14:textId="77777777" w:rsidR="00974FC7" w:rsidRPr="00974FC7" w:rsidRDefault="00974FC7" w:rsidP="00974FC7">
      <w:pPr>
        <w:rPr>
          <w:lang w:val="it-IT"/>
        </w:rPr>
      </w:pPr>
      <w:r w:rsidRPr="00974FC7">
        <w:rPr>
          <w:lang w:val="it-IT"/>
        </w:rPr>
        <w:t>3.         Proiect de hotărâre : privind aprobarea alocării unor sume din bugetul local pentru finanțarea unor programe sportive ale Clubului Sportiv Foresta Malaia;</w:t>
      </w:r>
      <w:r w:rsidRPr="00974FC7">
        <w:rPr>
          <w:lang w:val="it-IT"/>
        </w:rPr>
        <w:tab/>
        <w:t xml:space="preserve"> </w:t>
      </w:r>
    </w:p>
    <w:p w14:paraId="12AEF447" w14:textId="77777777" w:rsidR="00974FC7" w:rsidRPr="00974FC7" w:rsidRDefault="00974FC7" w:rsidP="00974FC7">
      <w:pPr>
        <w:rPr>
          <w:lang w:val="it-IT"/>
        </w:rPr>
      </w:pPr>
      <w:r w:rsidRPr="00974FC7">
        <w:rPr>
          <w:lang w:val="it-IT"/>
        </w:rPr>
        <w:t xml:space="preserve">Inițiator primar                                </w:t>
      </w:r>
    </w:p>
    <w:p w14:paraId="5CDE04C8" w14:textId="77777777" w:rsidR="00974FC7" w:rsidRPr="00974FC7" w:rsidRDefault="00974FC7" w:rsidP="00974FC7">
      <w:pPr>
        <w:rPr>
          <w:lang w:val="it-IT"/>
        </w:rPr>
      </w:pPr>
      <w:r w:rsidRPr="00974FC7">
        <w:rPr>
          <w:lang w:val="it-IT"/>
        </w:rPr>
        <w:t>Avizare : comisiile de specialitate nr.1-3……………………..</w:t>
      </w:r>
    </w:p>
    <w:p w14:paraId="4C6A6750" w14:textId="77777777" w:rsidR="00974FC7" w:rsidRPr="00974FC7" w:rsidRDefault="00974FC7" w:rsidP="00974FC7">
      <w:pPr>
        <w:rPr>
          <w:lang w:val="it-IT"/>
        </w:rPr>
      </w:pPr>
      <w:r w:rsidRPr="00974FC7">
        <w:rPr>
          <w:lang w:val="it-IT"/>
        </w:rPr>
        <w:t>4.</w:t>
      </w:r>
      <w:r w:rsidRPr="00974FC7">
        <w:rPr>
          <w:lang w:val="it-IT"/>
        </w:rPr>
        <w:tab/>
        <w:t>Întrebări. Interpelări.</w:t>
      </w:r>
    </w:p>
    <w:p w14:paraId="23340225" w14:textId="290A4F2A" w:rsidR="00974FC7" w:rsidRDefault="00974FC7" w:rsidP="00974FC7">
      <w:pPr>
        <w:rPr>
          <w:lang w:val="it-IT"/>
        </w:rPr>
      </w:pPr>
      <w:r w:rsidRPr="00974FC7">
        <w:rPr>
          <w:lang w:val="it-IT"/>
        </w:rPr>
        <w:t>5.</w:t>
      </w:r>
      <w:r w:rsidRPr="00974FC7">
        <w:rPr>
          <w:lang w:val="it-IT"/>
        </w:rPr>
        <w:tab/>
        <w:t>Diverse.</w:t>
      </w:r>
    </w:p>
    <w:p w14:paraId="58EC5C6E" w14:textId="77777777" w:rsidR="00974FC7" w:rsidRPr="00974FC7" w:rsidRDefault="00974FC7" w:rsidP="00974FC7">
      <w:pPr>
        <w:rPr>
          <w:lang w:val="it-IT"/>
        </w:rPr>
      </w:pPr>
      <w:r w:rsidRPr="00974FC7">
        <w:rPr>
          <w:lang w:val="it-IT"/>
        </w:rPr>
        <w:t>Se supune la vot suplimentarea ordinii de zii cu următoarele proiecte:</w:t>
      </w:r>
    </w:p>
    <w:p w14:paraId="7EA2C64B" w14:textId="77777777" w:rsidR="00974FC7" w:rsidRPr="00974FC7" w:rsidRDefault="00974FC7" w:rsidP="00974FC7">
      <w:pPr>
        <w:rPr>
          <w:lang w:val="it-IT"/>
        </w:rPr>
      </w:pPr>
      <w:r w:rsidRPr="00974FC7">
        <w:rPr>
          <w:lang w:val="it-IT"/>
        </w:rPr>
        <w:t xml:space="preserve">- proiect privind : “Alocarea unei sume din bugetul local al Comunei Malaia pentru anul 2025 către unitatea de cult PAROHIA MALAIA ”Sf.  Ierarh Nicolae și Sfânta Cuvioasa Paraschiva” pentru finanțarea cheltuielilor pentru proiectare și asistență tehnică proiect </w:t>
      </w:r>
      <w:r w:rsidRPr="00974FC7">
        <w:rPr>
          <w:lang w:val="it-IT"/>
        </w:rPr>
        <w:lastRenderedPageBreak/>
        <w:t>”Restaurare și Consolidare a bisericii de lemn ”Sf. Ierarh Nicolae și Sfânta Cuvioasa Paraschiva”;</w:t>
      </w:r>
    </w:p>
    <w:p w14:paraId="459E1F63" w14:textId="77777777" w:rsidR="00974FC7" w:rsidRPr="00974FC7" w:rsidRDefault="00974FC7" w:rsidP="00974FC7">
      <w:pPr>
        <w:rPr>
          <w:lang w:val="it-IT"/>
        </w:rPr>
      </w:pPr>
      <w:r w:rsidRPr="00974FC7">
        <w:rPr>
          <w:lang w:val="it-IT"/>
        </w:rPr>
        <w:t>- proiect privind  “Alocarea unei sume din bugetul local al Comunei Malaia pentru anul 2025 către unitatea de cult PAROHIA CIUNGET ”Sf.  Împărați Constantin și Elena” pentru finanțarea cheltuielilor pentru proiectare și asistență tehnică proiect ”Restaurare și Consolidare a bisericii de lemn ”Sf.  Împărați Constantin și Elena”;</w:t>
      </w:r>
    </w:p>
    <w:p w14:paraId="5E26E16B" w14:textId="77777777" w:rsidR="00974FC7" w:rsidRPr="00974FC7" w:rsidRDefault="00974FC7" w:rsidP="00974FC7">
      <w:pPr>
        <w:rPr>
          <w:lang w:val="it-IT"/>
        </w:rPr>
      </w:pPr>
      <w:r w:rsidRPr="00974FC7">
        <w:rPr>
          <w:lang w:val="it-IT"/>
        </w:rPr>
        <w:t>- proiect privind : aprobarea taxei aferente prestării serviciilor de salubrizare la nivelul U.A.T. Malaia în urma atribuirii contractului nr.118/06.03.2025 privind delegarea gestiunii activităților de colectare separată și transportul separat al deșeurilor manajere și al deșeurilor similare; operare a centrelor de colectare prin aport voluntar a deșeurilor de la persoane fizice; transfer al deșeurilor municipale în stațiile de transfer și operarea stațiilor de traansfer, sortarea deșeurilor de hârtie, carton, metal, plastic și sticlă colectate separat din deșeurile munivipale în stații de sortare de la Brezoi, Râureni și tratare aerobă a biodeșeurilor colectate separat în instalația de compostare de la Râureni, de către A.D.I. Salubrizare Vâlcea, în numele și pe seama tuturor U.AT. din județul Vâlcea, Asocierii Environment Care Waste Management SRL – Brantner Enviroment SRL, cu lider Environment Care Waste Management SRL, în baza manadatului conferit de Adunare Generală a Asociației de Dezvoltare Intercomunitară pentru serviciul de salubrizare a localităților din județul Vâlcea.</w:t>
      </w:r>
    </w:p>
    <w:p w14:paraId="14A2B884" w14:textId="77777777" w:rsidR="00974FC7" w:rsidRPr="00974FC7" w:rsidRDefault="00974FC7" w:rsidP="00974FC7">
      <w:pPr>
        <w:rPr>
          <w:lang w:val="it-IT"/>
        </w:rPr>
      </w:pPr>
      <w:r w:rsidRPr="00974FC7">
        <w:rPr>
          <w:lang w:val="it-IT"/>
        </w:rPr>
        <w:t>- proiect privind : inițierea procedurii de închiriere prin atribuire directă și/sau prin licitație publică în plic închis a suprafețelor de pajiște disponibile, în suprafață totală utilă de ...... hectare, ce aparțin domeniului privat al comunei Malaia, județul Vâlcea;</w:t>
      </w:r>
    </w:p>
    <w:p w14:paraId="418D4FFB" w14:textId="77777777" w:rsidR="00974FC7" w:rsidRPr="00974FC7" w:rsidRDefault="00974FC7" w:rsidP="00974FC7">
      <w:pPr>
        <w:rPr>
          <w:lang w:val="it-IT"/>
        </w:rPr>
      </w:pPr>
      <w:r w:rsidRPr="00974FC7">
        <w:rPr>
          <w:lang w:val="it-IT"/>
        </w:rPr>
        <w:t>- proiect privind  aprobarea concesionării directe a spațiului cu destinația de cabinet stomatologic pentru  DR MĂDĂ SMILE DENT S.R.L;</w:t>
      </w:r>
    </w:p>
    <w:p w14:paraId="4B69EA7D" w14:textId="65423A94" w:rsidR="00974FC7" w:rsidRDefault="00974FC7" w:rsidP="00974FC7">
      <w:pPr>
        <w:rPr>
          <w:lang w:val="it-IT"/>
        </w:rPr>
      </w:pPr>
      <w:r w:rsidRPr="00974FC7">
        <w:rPr>
          <w:lang w:val="it-IT"/>
        </w:rPr>
        <w:t>- proiect privind aprobarea concesionării directe a spațiului cu destinația de cabinet medical individual</w:t>
      </w:r>
    </w:p>
    <w:p w14:paraId="451FFA87" w14:textId="2D554E2D" w:rsidR="00974FC7" w:rsidRDefault="00974FC7" w:rsidP="00974FC7">
      <w:pPr>
        <w:rPr>
          <w:lang w:val="it-IT"/>
        </w:rPr>
      </w:pPr>
      <w:r w:rsidRPr="00974FC7">
        <w:rPr>
          <w:lang w:val="it-IT"/>
        </w:rPr>
        <w:t>Se supune la vot suplimentarea ordinii de zi și se votează cu 7 voturi ”pentru” și 3”împotrivă”.</w:t>
      </w:r>
    </w:p>
    <w:p w14:paraId="03091B9C" w14:textId="5C84B61C" w:rsidR="001A00F1" w:rsidRDefault="001A00F1" w:rsidP="001A00F1">
      <w:pPr>
        <w:rPr>
          <w:lang w:val="it-IT"/>
        </w:rPr>
      </w:pPr>
      <w:r w:rsidRPr="001A00F1">
        <w:rPr>
          <w:lang w:val="it-IT"/>
        </w:rPr>
        <w:t xml:space="preserve">1.Preşedintele de şedinţă  supune la vot ordinea de zi si se  votează cu </w:t>
      </w:r>
      <w:r w:rsidR="0041311A">
        <w:rPr>
          <w:lang w:val="it-IT"/>
        </w:rPr>
        <w:t>1</w:t>
      </w:r>
      <w:r w:rsidR="00346B8E">
        <w:rPr>
          <w:lang w:val="it-IT"/>
        </w:rPr>
        <w:t>0</w:t>
      </w:r>
      <w:r w:rsidRPr="001A00F1">
        <w:rPr>
          <w:lang w:val="it-IT"/>
        </w:rPr>
        <w:t xml:space="preserve"> voturi ,,pentru”.</w:t>
      </w:r>
    </w:p>
    <w:p w14:paraId="3019636B" w14:textId="77777777" w:rsidR="00974FC7" w:rsidRPr="00974FC7" w:rsidRDefault="00974FC7" w:rsidP="00974FC7">
      <w:pPr>
        <w:rPr>
          <w:lang w:val="it-IT"/>
        </w:rPr>
      </w:pPr>
      <w:r w:rsidRPr="00974FC7">
        <w:rPr>
          <w:lang w:val="it-IT"/>
        </w:rPr>
        <w:t xml:space="preserve">2. Este supus dezbaterii punctul doi de pe ordinea de zi :  aprobarea procesului verbal al ședinței ordinare a Consiliului local Malaia din data de 27.03.2025; </w:t>
      </w:r>
    </w:p>
    <w:p w14:paraId="5907D2BE" w14:textId="77777777" w:rsidR="00974FC7" w:rsidRPr="00974FC7" w:rsidRDefault="00974FC7" w:rsidP="00974FC7">
      <w:r w:rsidRPr="00974FC7">
        <w:t>În baza prevederilor art. 138 alin. (15) din O.U.G. nr.57/2019 privind Codul administrativ, se supune spre aprobare procesul verbal al ședinței ordinare a Consiliului local Malaia din data de 27.03.2025, acesta fiind votat cu 10 voturi ,,pentru” .</w:t>
      </w:r>
    </w:p>
    <w:p w14:paraId="1C2C98D2" w14:textId="77777777" w:rsidR="00974FC7" w:rsidRPr="00974FC7" w:rsidRDefault="00974FC7" w:rsidP="00974FC7"/>
    <w:p w14:paraId="75EF62F0" w14:textId="77777777" w:rsidR="00974FC7" w:rsidRPr="00974FC7" w:rsidRDefault="00974FC7" w:rsidP="00974FC7">
      <w:r w:rsidRPr="00974FC7">
        <w:lastRenderedPageBreak/>
        <w:t>3. Este supus dezbaterii punctul trei de pe ordinea de zi : Aprobarea suplimentării ordinii de zii , care se supune spre aprobare, aceasta fiind votată cu 7 voturi ”pentru” și 3 voturi ”împotrivă”.</w:t>
      </w:r>
    </w:p>
    <w:p w14:paraId="7BB3894B" w14:textId="77777777" w:rsidR="00974FC7" w:rsidRPr="00974FC7" w:rsidRDefault="00974FC7" w:rsidP="00974FC7">
      <w:r w:rsidRPr="00974FC7">
        <w:t xml:space="preserve">   4. Este supus dezbaterii punctul patru de pe ordinea de zi proiectul de hotărâre privind : aprobarea indexării impozitelor și taxelor locale și a altor taxe asimilate acestora, precum și amenzile aplicabile în anul 2026;</w:t>
      </w:r>
    </w:p>
    <w:p w14:paraId="31A7090B" w14:textId="77777777" w:rsidR="00974FC7" w:rsidRPr="00974FC7" w:rsidRDefault="00974FC7" w:rsidP="00974FC7">
      <w:r w:rsidRPr="00974FC7">
        <w:t>Dl președinte de ședință prezintă proiectul de hotarare însoțit de referatul de aprobare, raportul de specialitate, avizul de legalitate al secretarului și rapotele de avizare ale comisiilor de specialitate cu aviz favorabil.</w:t>
      </w:r>
    </w:p>
    <w:p w14:paraId="7012BC24" w14:textId="77777777" w:rsidR="00974FC7" w:rsidRPr="00974FC7" w:rsidRDefault="00974FC7" w:rsidP="00974FC7">
      <w:pPr>
        <w:rPr>
          <w:lang w:val="fr-FR"/>
        </w:rPr>
      </w:pPr>
      <w:r w:rsidRPr="00974FC7">
        <w:rPr>
          <w:lang w:val="fr-FR"/>
        </w:rPr>
        <w:t>Dl Popescu: nu sunt de accord! Am trimis și un punct de vedere!</w:t>
      </w:r>
    </w:p>
    <w:p w14:paraId="19C8A66B" w14:textId="77777777" w:rsidR="00974FC7" w:rsidRPr="00974FC7" w:rsidRDefault="00974FC7" w:rsidP="00974FC7">
      <w:pPr>
        <w:rPr>
          <w:lang w:val="fr-FR"/>
        </w:rPr>
      </w:pPr>
      <w:r w:rsidRPr="00974FC7">
        <w:rPr>
          <w:lang w:val="fr-FR"/>
        </w:rPr>
        <w:t>Dl Primar: am primit punctul dumneavoastră de vedere, dar trebuie să fie fundamentat! Ttebuie să aveți proiect, și mai mult decât atât, vă rog să fiți atenți la prevederile articolului 491 din Codul Fiscal.(și se dă citire art.491 din C. fiscal).</w:t>
      </w:r>
    </w:p>
    <w:p w14:paraId="41A51BBB" w14:textId="77777777" w:rsidR="00974FC7" w:rsidRPr="00974FC7" w:rsidRDefault="00974FC7" w:rsidP="00974FC7">
      <w:pPr>
        <w:rPr>
          <w:lang w:val="fr-FR"/>
        </w:rPr>
      </w:pPr>
      <w:r w:rsidRPr="00974FC7">
        <w:rPr>
          <w:lang w:val="fr-FR"/>
        </w:rPr>
        <w:t>Dl președinte  supune la vot și se votează cu 5 voturi ,,pentru” și 3”voturi” împotrivă, 2 ”abțineri”astfel că prezentul proiect de hotărâre nu devine hotărâre.</w:t>
      </w:r>
    </w:p>
    <w:p w14:paraId="7625ABFF" w14:textId="77777777" w:rsidR="00974FC7" w:rsidRPr="00974FC7" w:rsidRDefault="00974FC7" w:rsidP="00974FC7">
      <w:pPr>
        <w:rPr>
          <w:lang w:val="fr-FR"/>
        </w:rPr>
      </w:pPr>
      <w:r w:rsidRPr="00974FC7">
        <w:rPr>
          <w:lang w:val="fr-FR"/>
        </w:rPr>
        <w:t>5. Este supus dezbaterii punctul cinci de pe ordinea de zi  proiect de hotărâre privind :privind aprobarea alocării unor sume din bugetul local pentru finanțarea unor programe sportive ale Clubului Sportiv Foresta Malaia;</w:t>
      </w:r>
      <w:r w:rsidRPr="00974FC7">
        <w:rPr>
          <w:lang w:val="fr-FR"/>
        </w:rPr>
        <w:tab/>
      </w:r>
    </w:p>
    <w:p w14:paraId="1E445864" w14:textId="77777777" w:rsidR="00974FC7" w:rsidRPr="00974FC7" w:rsidRDefault="00974FC7" w:rsidP="00974FC7">
      <w:pPr>
        <w:rPr>
          <w:lang w:val="fr-FR"/>
        </w:rPr>
      </w:pPr>
      <w:r w:rsidRPr="00974FC7">
        <w:rPr>
          <w:lang w:val="fr-FR"/>
        </w:rPr>
        <w:t>Dl președinte de ședință prezintă proiectul de hotarare însoțit de referatul de aprobare, raportul de specialitate, avizul de legalitate al secretarului și rapotele de avizare ale comisiilor de specialitate cu aviz favorabil.</w:t>
      </w:r>
    </w:p>
    <w:p w14:paraId="3EFFA675" w14:textId="77777777" w:rsidR="00974FC7" w:rsidRPr="00974FC7" w:rsidRDefault="00974FC7" w:rsidP="00974FC7">
      <w:pPr>
        <w:rPr>
          <w:lang w:val="fr-FR"/>
        </w:rPr>
      </w:pPr>
      <w:r w:rsidRPr="00974FC7">
        <w:rPr>
          <w:lang w:val="fr-FR"/>
        </w:rPr>
        <w:t>Se supune la vot punctul cinci de pe ordinea de zi şi se aprobă cu 10 voturi “pentru’’.</w:t>
      </w:r>
    </w:p>
    <w:p w14:paraId="70A19DD5" w14:textId="77777777" w:rsidR="00974FC7" w:rsidRPr="00974FC7" w:rsidRDefault="00974FC7" w:rsidP="00974FC7">
      <w:pPr>
        <w:rPr>
          <w:lang w:val="fr-FR"/>
        </w:rPr>
      </w:pPr>
      <w:r w:rsidRPr="00974FC7">
        <w:rPr>
          <w:lang w:val="fr-FR"/>
        </w:rPr>
        <w:t xml:space="preserve"> 6. Este supus dezbaterii punctul șase de pe ordinea de zi : proiect de hotărâre privind :    “Alocarea unei sume din bugetul local al Comunei Malaia pentru anul 2025 către unitatea de cult PAROHIA MALAIA ”Sf.  Ierarh Nicolae și Sfânta Cuvioasa Paraschiva” pentru finanțarea cheltuielilor pentru proiectare și asistență tehnică proiect ”Restaurare și Consolidare a bisericii de lemn ”Sf. Ierarh Nicolae și Sfânta Cuvioasa Paraschiva”</w:t>
      </w:r>
    </w:p>
    <w:p w14:paraId="0330F197" w14:textId="77777777" w:rsidR="00974FC7" w:rsidRPr="00974FC7" w:rsidRDefault="00974FC7" w:rsidP="00974FC7">
      <w:pPr>
        <w:rPr>
          <w:lang w:val="fr-FR"/>
        </w:rPr>
      </w:pPr>
    </w:p>
    <w:p w14:paraId="07B0CF0D" w14:textId="77777777" w:rsidR="00974FC7" w:rsidRPr="00974FC7" w:rsidRDefault="00974FC7" w:rsidP="00974FC7">
      <w:pPr>
        <w:rPr>
          <w:lang w:val="fr-FR"/>
        </w:rPr>
      </w:pPr>
      <w:r w:rsidRPr="00974FC7">
        <w:rPr>
          <w:lang w:val="fr-FR"/>
        </w:rPr>
        <w:t>Dl președinte de ședință prezintă proiectul de hotarare însoțit de referatul de aprobare, raportul de specialitate, avizul de legalitate al secretarului și rapotele de avizare ale comisiilor de specialitate cu aviz favorabil.</w:t>
      </w:r>
    </w:p>
    <w:p w14:paraId="2503EB1C" w14:textId="77777777" w:rsidR="00974FC7" w:rsidRPr="00974FC7" w:rsidRDefault="00974FC7" w:rsidP="00974FC7">
      <w:pPr>
        <w:rPr>
          <w:lang w:val="fr-FR"/>
        </w:rPr>
      </w:pPr>
      <w:r w:rsidRPr="00974FC7">
        <w:rPr>
          <w:lang w:val="fr-FR"/>
        </w:rPr>
        <w:t>Se supune la vot punctul șase de pe ordinea de zi şi se aprobă cu 10 voturi “pentru’’.</w:t>
      </w:r>
    </w:p>
    <w:p w14:paraId="225F6349" w14:textId="77777777" w:rsidR="00974FC7" w:rsidRPr="00974FC7" w:rsidRDefault="00974FC7" w:rsidP="00974FC7">
      <w:pPr>
        <w:rPr>
          <w:lang w:val="fr-FR"/>
        </w:rPr>
      </w:pPr>
      <w:r w:rsidRPr="00974FC7">
        <w:rPr>
          <w:lang w:val="fr-FR"/>
        </w:rPr>
        <w:t xml:space="preserve">     7. Este supus dezbaterii punctul șapte de pe ordinea de zi :proiect privind  “Alocarea unei sume din bugetul local al Comunei Malaia pentru anul 2025 către unitatea de cult PAROHIA CIUNGET ”Sf.  Împărați Constantin și Elena” pentru finanțarea cheltuielilor pentru </w:t>
      </w:r>
      <w:r w:rsidRPr="00974FC7">
        <w:rPr>
          <w:lang w:val="fr-FR"/>
        </w:rPr>
        <w:lastRenderedPageBreak/>
        <w:t>proiectare și asistență tehnică proiect ”Restaurare și Consolidare a bisericii de lemn ”Sf.  Împărați Constantin și Elena”.</w:t>
      </w:r>
    </w:p>
    <w:p w14:paraId="4070B51C" w14:textId="77777777" w:rsidR="00974FC7" w:rsidRPr="00974FC7" w:rsidRDefault="00974FC7" w:rsidP="00974FC7">
      <w:pPr>
        <w:rPr>
          <w:lang w:val="fr-FR"/>
        </w:rPr>
      </w:pPr>
      <w:r w:rsidRPr="00974FC7">
        <w:rPr>
          <w:lang w:val="fr-FR"/>
        </w:rPr>
        <w:t>Dl președinte de ședință prezintă proiectul de hotarare însoțit de referatul de aprobare, raportul de specialitate, avizul de legalitate al secretarului și rapotele de avizare ale comisiilor de specialitate cu aviz favorabil.</w:t>
      </w:r>
    </w:p>
    <w:p w14:paraId="3EE0BD3D" w14:textId="77777777" w:rsidR="00974FC7" w:rsidRPr="00974FC7" w:rsidRDefault="00974FC7" w:rsidP="00974FC7">
      <w:pPr>
        <w:rPr>
          <w:lang w:val="fr-FR"/>
        </w:rPr>
      </w:pPr>
      <w:r w:rsidRPr="00974FC7">
        <w:rPr>
          <w:lang w:val="fr-FR"/>
        </w:rPr>
        <w:t>Dl. Primar: pentru Ciunget mergem pe cale de finanțare pe ADR, iar pentru Malaia mergem pe o altă cale de finanțare.</w:t>
      </w:r>
    </w:p>
    <w:p w14:paraId="4EC8A906" w14:textId="77777777" w:rsidR="00974FC7" w:rsidRPr="00974FC7" w:rsidRDefault="00974FC7" w:rsidP="00974FC7">
      <w:pPr>
        <w:rPr>
          <w:lang w:val="fr-FR"/>
        </w:rPr>
      </w:pPr>
      <w:r w:rsidRPr="00974FC7">
        <w:rPr>
          <w:lang w:val="fr-FR"/>
        </w:rPr>
        <w:t>Se supune la vot punctul șapte de pe ordinea de zi şi se aprobă cu 10 voturi “pentru’’.</w:t>
      </w:r>
    </w:p>
    <w:p w14:paraId="0309192F" w14:textId="77777777" w:rsidR="00974FC7" w:rsidRPr="00974FC7" w:rsidRDefault="00974FC7" w:rsidP="00974FC7">
      <w:pPr>
        <w:rPr>
          <w:lang w:val="fr-FR"/>
        </w:rPr>
      </w:pPr>
      <w:r w:rsidRPr="00974FC7">
        <w:rPr>
          <w:lang w:val="fr-FR"/>
        </w:rPr>
        <w:t>8. Este supus dezbaterii punctul opt de pe ordinea de zi proiect privind : aprobarea taxei aferente prestării serviciilor de salubrizare la nivelul U.A.T. Malaia în urma atribuirii contractului nr.118/06.03.2025 privind delegarea gestiunii activităților de colectare separată și transportul separat al deșeurilor manajere și al deșeurilor similare; operare a centrelor de colectare prin aport voluntar a deșeurilor de la persoane fizice; transfer al deșeurilor municipale în stațiile de transfer și operarea stațiilor de traansfer, sortarea deșeurilor de hârtie, carton, metal, plastic și sticlă colectate separat din deșeurile munivipale în stații de sortare de la Brezoi, Râureni și tratare aerobă a biodeșeurilor colectate separat în instalația de compostare de la Râureni, de către A.D.I. Salubrizare Vâlcea, în numele și pe seama tuturor U.AT. din județul Vâlcea, Asocierii Environment Care Waste Management SRL – Brantner Enviroment SRL, cu lider Environment Care Waste Management SRL, în baza manadatului conferit de Adunare Generală a Asociației de Dezvoltare Intercomunitară pentru serviciul de salubrizare a localităților din județul Vâlcea.</w:t>
      </w:r>
    </w:p>
    <w:p w14:paraId="0F17D6ED" w14:textId="77777777" w:rsidR="00974FC7" w:rsidRPr="00974FC7" w:rsidRDefault="00974FC7" w:rsidP="00974FC7">
      <w:pPr>
        <w:rPr>
          <w:lang w:val="fr-FR"/>
        </w:rPr>
      </w:pPr>
      <w:r w:rsidRPr="00974FC7">
        <w:rPr>
          <w:lang w:val="fr-FR"/>
        </w:rPr>
        <w:t>Dl președinte de ședință prezintă proiectul de hotarare însoțit de referatul de aprobare, raportul de specialitate, avizul de legalitate al secretarului și rapotele de avizare ale comisiilor de specialitate cu aviz favorabil.</w:t>
      </w:r>
    </w:p>
    <w:p w14:paraId="209CF414" w14:textId="77777777" w:rsidR="00974FC7" w:rsidRPr="00974FC7" w:rsidRDefault="00974FC7" w:rsidP="00974FC7">
      <w:pPr>
        <w:rPr>
          <w:lang w:val="it-IT"/>
        </w:rPr>
      </w:pPr>
      <w:r w:rsidRPr="00974FC7">
        <w:rPr>
          <w:lang w:val="fr-FR"/>
        </w:rPr>
        <w:t xml:space="preserve">Dl Primar: este obligativitate să o supunm aprobării consiliului local, dar trebuie să vă spun că nu o să fiu de accept să cheluim banii pentru persoane care nu sunt aici sau pentru răuplatnici. </w:t>
      </w:r>
      <w:r w:rsidRPr="00974FC7">
        <w:rPr>
          <w:lang w:val="it-IT"/>
        </w:rPr>
        <w:t>Trebuie să gestionăm fondurile spre căi benefice, pentru dezvoltarea comunității.</w:t>
      </w:r>
    </w:p>
    <w:p w14:paraId="404C73AA" w14:textId="77777777" w:rsidR="00974FC7" w:rsidRPr="00974FC7" w:rsidRDefault="00974FC7" w:rsidP="00974FC7">
      <w:pPr>
        <w:rPr>
          <w:lang w:val="it-IT"/>
        </w:rPr>
      </w:pPr>
      <w:r w:rsidRPr="00974FC7">
        <w:rPr>
          <w:lang w:val="it-IT"/>
        </w:rPr>
        <w:t>Dl Primar: puteți veni cu idei, le facem adresă să încheie contracte la nivelul UAT-ului.</w:t>
      </w:r>
    </w:p>
    <w:p w14:paraId="4FFE16C6" w14:textId="77777777" w:rsidR="00974FC7" w:rsidRPr="00974FC7" w:rsidRDefault="00974FC7" w:rsidP="00974FC7">
      <w:pPr>
        <w:rPr>
          <w:lang w:val="it-IT"/>
        </w:rPr>
      </w:pPr>
      <w:r w:rsidRPr="00974FC7">
        <w:rPr>
          <w:lang w:val="it-IT"/>
        </w:rPr>
        <w:t>Dl Popescu: Urbanul mai vine?</w:t>
      </w:r>
    </w:p>
    <w:p w14:paraId="61BC97D9" w14:textId="77777777" w:rsidR="00974FC7" w:rsidRPr="00974FC7" w:rsidRDefault="00974FC7" w:rsidP="00974FC7">
      <w:pPr>
        <w:rPr>
          <w:lang w:val="it-IT"/>
        </w:rPr>
      </w:pPr>
      <w:r w:rsidRPr="00974FC7">
        <w:rPr>
          <w:lang w:val="it-IT"/>
        </w:rPr>
        <w:t>Dl Primar: da, mai vine până se soluționează cu aceștia. Mai bine mai facem o extraordinară, nu avem buget,trebuie să facem rectificare.</w:t>
      </w:r>
    </w:p>
    <w:p w14:paraId="1B1A4B95" w14:textId="77777777" w:rsidR="00974FC7" w:rsidRPr="00974FC7" w:rsidRDefault="00974FC7" w:rsidP="00974FC7">
      <w:pPr>
        <w:rPr>
          <w:lang w:val="it-IT"/>
        </w:rPr>
      </w:pPr>
      <w:r w:rsidRPr="00974FC7">
        <w:rPr>
          <w:lang w:val="it-IT"/>
        </w:rPr>
        <w:t>Dl.Jianu: ce treabă avem noi?</w:t>
      </w:r>
    </w:p>
    <w:p w14:paraId="5AD24E3F" w14:textId="77777777" w:rsidR="00974FC7" w:rsidRPr="00974FC7" w:rsidRDefault="00974FC7" w:rsidP="00974FC7">
      <w:pPr>
        <w:rPr>
          <w:lang w:val="it-IT"/>
        </w:rPr>
      </w:pPr>
      <w:r w:rsidRPr="00974FC7">
        <w:rPr>
          <w:lang w:val="it-IT"/>
        </w:rPr>
        <w:t>Dl Primar: ei vor prin Primărie!</w:t>
      </w:r>
    </w:p>
    <w:p w14:paraId="5110ACCA" w14:textId="77777777" w:rsidR="00974FC7" w:rsidRPr="00974FC7" w:rsidRDefault="00974FC7" w:rsidP="00974FC7">
      <w:pPr>
        <w:rPr>
          <w:lang w:val="fr-FR"/>
        </w:rPr>
      </w:pPr>
      <w:r w:rsidRPr="00974FC7">
        <w:rPr>
          <w:lang w:val="fr-FR"/>
        </w:rPr>
        <w:t>Dl Alexescu: să vină cu casier!</w:t>
      </w:r>
    </w:p>
    <w:p w14:paraId="07C19C6D" w14:textId="77777777" w:rsidR="00974FC7" w:rsidRPr="00974FC7" w:rsidRDefault="00974FC7" w:rsidP="00974FC7">
      <w:pPr>
        <w:rPr>
          <w:lang w:val="fr-FR"/>
        </w:rPr>
      </w:pPr>
      <w:r w:rsidRPr="00974FC7">
        <w:rPr>
          <w:lang w:val="fr-FR"/>
        </w:rPr>
        <w:lastRenderedPageBreak/>
        <w:t>Dl Coman: să vină, unii oricum nu plătesc!</w:t>
      </w:r>
    </w:p>
    <w:p w14:paraId="299AA950" w14:textId="77777777" w:rsidR="00974FC7" w:rsidRPr="00974FC7" w:rsidRDefault="00974FC7" w:rsidP="00974FC7">
      <w:pPr>
        <w:rPr>
          <w:lang w:val="fr-FR"/>
        </w:rPr>
      </w:pPr>
      <w:r w:rsidRPr="00974FC7">
        <w:rPr>
          <w:lang w:val="fr-FR"/>
        </w:rPr>
        <w:t xml:space="preserve"> Dl președinte  supune la vot și se votează cu 10 voturi ,,împotrivă”, astfel proiectul de hotărâre nu devine hotărâre.</w:t>
      </w:r>
    </w:p>
    <w:p w14:paraId="2D5E1FE1" w14:textId="77777777" w:rsidR="00974FC7" w:rsidRPr="00974FC7" w:rsidRDefault="00974FC7" w:rsidP="00974FC7">
      <w:pPr>
        <w:rPr>
          <w:lang w:val="fr-FR"/>
        </w:rPr>
      </w:pPr>
      <w:r w:rsidRPr="00974FC7">
        <w:rPr>
          <w:lang w:val="fr-FR"/>
        </w:rPr>
        <w:t xml:space="preserve">9. Este supus dezbaterii punctul nouă de pe ordinea de zi proiect privind : inițierea procedurii de închiriere prin atribuire directă și/sau prin licitație publică în plic închis a suprafețelor de pajiște disponibile, în suprafață totală utilă de ...... hectare, ce aparțin domeniului privat al comunei Malaia, județul Vâlcea </w:t>
      </w:r>
    </w:p>
    <w:p w14:paraId="0EF9CEF6" w14:textId="77777777" w:rsidR="00974FC7" w:rsidRPr="00974FC7" w:rsidRDefault="00974FC7" w:rsidP="00974FC7">
      <w:pPr>
        <w:rPr>
          <w:lang w:val="fr-FR"/>
        </w:rPr>
      </w:pPr>
      <w:r w:rsidRPr="00974FC7">
        <w:rPr>
          <w:lang w:val="fr-FR"/>
        </w:rPr>
        <w:t>Dl președinte de ședință prezintă proiectul de hotarare însoțit de referatul de aprobare, raportul de specialitate, avizul de legalitate al secretarului și rapotele de avizare ale comisiilor de specialitate cu aviz favorabil.</w:t>
      </w:r>
    </w:p>
    <w:p w14:paraId="20856D24" w14:textId="77777777" w:rsidR="00974FC7" w:rsidRPr="00974FC7" w:rsidRDefault="00974FC7" w:rsidP="00974FC7">
      <w:pPr>
        <w:rPr>
          <w:lang w:val="fr-FR"/>
        </w:rPr>
      </w:pPr>
      <w:r w:rsidRPr="00974FC7">
        <w:rPr>
          <w:lang w:val="fr-FR"/>
        </w:rPr>
        <w:t>Dl Primar: și aici ați primit toate informațile, dar dacă aveți întrebări?</w:t>
      </w:r>
    </w:p>
    <w:p w14:paraId="39B8B347" w14:textId="77777777" w:rsidR="00974FC7" w:rsidRPr="00974FC7" w:rsidRDefault="00974FC7" w:rsidP="00974FC7">
      <w:pPr>
        <w:rPr>
          <w:lang w:val="fr-FR"/>
        </w:rPr>
      </w:pPr>
      <w:r w:rsidRPr="00974FC7">
        <w:rPr>
          <w:lang w:val="fr-FR"/>
        </w:rPr>
        <w:t>Dl Popescu: dar de ce le aprobăm din nou? Ce modificări sunt?</w:t>
      </w:r>
    </w:p>
    <w:p w14:paraId="7DC28348" w14:textId="77777777" w:rsidR="00974FC7" w:rsidRPr="00974FC7" w:rsidRDefault="00974FC7" w:rsidP="00974FC7">
      <w:pPr>
        <w:rPr>
          <w:lang w:val="fr-FR"/>
        </w:rPr>
      </w:pPr>
      <w:r w:rsidRPr="00974FC7">
        <w:rPr>
          <w:lang w:val="fr-FR"/>
        </w:rPr>
        <w:t>D Primar: După cum știți, reprezentantul Anafului nu s-a prezentat la nici una din solicitările noastre și pentru a putea  merge mai departe cu închirierea facem procedura de atribuire sau/și licitație conform OUG 34/2013.</w:t>
      </w:r>
    </w:p>
    <w:p w14:paraId="2A334EDA" w14:textId="77777777" w:rsidR="00974FC7" w:rsidRPr="00974FC7" w:rsidRDefault="00974FC7" w:rsidP="00974FC7">
      <w:pPr>
        <w:rPr>
          <w:lang w:val="it-IT"/>
        </w:rPr>
      </w:pPr>
      <w:r w:rsidRPr="00974FC7">
        <w:rPr>
          <w:lang w:val="it-IT"/>
        </w:rPr>
        <w:t>Dl Popescu: și ce modificări mai sunt?</w:t>
      </w:r>
    </w:p>
    <w:p w14:paraId="0D64D80A" w14:textId="77777777" w:rsidR="00974FC7" w:rsidRPr="00974FC7" w:rsidRDefault="00974FC7" w:rsidP="00974FC7">
      <w:pPr>
        <w:rPr>
          <w:lang w:val="it-IT"/>
        </w:rPr>
      </w:pPr>
      <w:r w:rsidRPr="00974FC7">
        <w:rPr>
          <w:lang w:val="it-IT"/>
        </w:rPr>
        <w:t>Dl Primar: fermierii, au solicitat închirierea doar a suprafețelor eligibile pentru pășunat!</w:t>
      </w:r>
    </w:p>
    <w:p w14:paraId="70C0BF1D" w14:textId="77777777" w:rsidR="00974FC7" w:rsidRPr="00974FC7" w:rsidRDefault="00974FC7" w:rsidP="00974FC7">
      <w:pPr>
        <w:rPr>
          <w:lang w:val="it-IT"/>
        </w:rPr>
      </w:pPr>
      <w:r w:rsidRPr="00974FC7">
        <w:rPr>
          <w:lang w:val="it-IT"/>
        </w:rPr>
        <w:t>Dl Jianu: păi ei fac ce vor?</w:t>
      </w:r>
    </w:p>
    <w:p w14:paraId="2D70A051" w14:textId="77777777" w:rsidR="00974FC7" w:rsidRPr="00974FC7" w:rsidRDefault="00974FC7" w:rsidP="00974FC7">
      <w:pPr>
        <w:rPr>
          <w:lang w:val="it-IT"/>
        </w:rPr>
      </w:pPr>
      <w:r w:rsidRPr="00974FC7">
        <w:rPr>
          <w:lang w:val="it-IT"/>
        </w:rPr>
        <w:t>Dl Alexescu: păi da!</w:t>
      </w:r>
    </w:p>
    <w:p w14:paraId="54C302BD" w14:textId="77777777" w:rsidR="00974FC7" w:rsidRPr="00974FC7" w:rsidRDefault="00974FC7" w:rsidP="00974FC7">
      <w:pPr>
        <w:rPr>
          <w:lang w:val="it-IT"/>
        </w:rPr>
      </w:pPr>
      <w:r w:rsidRPr="00974FC7">
        <w:rPr>
          <w:lang w:val="it-IT"/>
        </w:rPr>
        <w:t>Dl Popescu : să rămână cum am stabilit în februatie. Și preț și suprafața!</w:t>
      </w:r>
    </w:p>
    <w:p w14:paraId="584CF928" w14:textId="77777777" w:rsidR="00974FC7" w:rsidRPr="00974FC7" w:rsidRDefault="00974FC7" w:rsidP="00974FC7">
      <w:pPr>
        <w:rPr>
          <w:lang w:val="it-IT"/>
        </w:rPr>
      </w:pPr>
      <w:r w:rsidRPr="00974FC7">
        <w:rPr>
          <w:lang w:val="it-IT"/>
        </w:rPr>
        <w:t>Dl Alexescu: Păi da!</w:t>
      </w:r>
    </w:p>
    <w:p w14:paraId="1BFF4DF9" w14:textId="77777777" w:rsidR="00974FC7" w:rsidRPr="00974FC7" w:rsidRDefault="00974FC7" w:rsidP="00974FC7">
      <w:pPr>
        <w:rPr>
          <w:lang w:val="it-IT"/>
        </w:rPr>
      </w:pPr>
      <w:r w:rsidRPr="00974FC7">
        <w:rPr>
          <w:lang w:val="it-IT"/>
        </w:rPr>
        <w:t>Dl Jianu: și eu zic la fel!</w:t>
      </w:r>
    </w:p>
    <w:p w14:paraId="2C5F0627" w14:textId="77777777" w:rsidR="00974FC7" w:rsidRPr="00974FC7" w:rsidRDefault="00974FC7" w:rsidP="00974FC7">
      <w:pPr>
        <w:rPr>
          <w:lang w:val="it-IT"/>
        </w:rPr>
      </w:pPr>
      <w:r w:rsidRPr="00974FC7">
        <w:rPr>
          <w:lang w:val="it-IT"/>
        </w:rPr>
        <w:t>Dl Ioil: le rămân și lor bani, să nu se mai vaite!</w:t>
      </w:r>
    </w:p>
    <w:p w14:paraId="547BBE97" w14:textId="77777777" w:rsidR="00974FC7" w:rsidRPr="00974FC7" w:rsidRDefault="00974FC7" w:rsidP="00974FC7">
      <w:pPr>
        <w:rPr>
          <w:lang w:val="it-IT"/>
        </w:rPr>
      </w:pPr>
      <w:r w:rsidRPr="00974FC7">
        <w:rPr>
          <w:lang w:val="it-IT"/>
        </w:rPr>
        <w:t>Dl Președinte: domnilor, deci rămânem cum am stabilit anterior, suprafața totală și același preț?</w:t>
      </w:r>
    </w:p>
    <w:p w14:paraId="2A4B7814" w14:textId="77777777" w:rsidR="00974FC7" w:rsidRPr="00974FC7" w:rsidRDefault="00974FC7" w:rsidP="00974FC7">
      <w:pPr>
        <w:rPr>
          <w:lang w:val="pt-BR"/>
        </w:rPr>
      </w:pPr>
      <w:r w:rsidRPr="00974FC7">
        <w:rPr>
          <w:lang w:val="pt-BR"/>
        </w:rPr>
        <w:t>Dl Popescu:da!</w:t>
      </w:r>
    </w:p>
    <w:p w14:paraId="2C4A6D36" w14:textId="77777777" w:rsidR="00974FC7" w:rsidRPr="00974FC7" w:rsidRDefault="00974FC7" w:rsidP="00974FC7">
      <w:pPr>
        <w:rPr>
          <w:lang w:val="pt-BR"/>
        </w:rPr>
      </w:pPr>
      <w:r w:rsidRPr="00974FC7">
        <w:rPr>
          <w:lang w:val="pt-BR"/>
        </w:rPr>
        <w:t>Dl Alexescu:da!</w:t>
      </w:r>
    </w:p>
    <w:p w14:paraId="3E4C7135" w14:textId="77777777" w:rsidR="00974FC7" w:rsidRPr="00974FC7" w:rsidRDefault="00974FC7" w:rsidP="00974FC7">
      <w:pPr>
        <w:rPr>
          <w:lang w:val="it-IT"/>
        </w:rPr>
      </w:pPr>
      <w:r w:rsidRPr="00974FC7">
        <w:rPr>
          <w:lang w:val="it-IT"/>
        </w:rPr>
        <w:t>Dl Jianu: păi da, să știm de un lucru!</w:t>
      </w:r>
    </w:p>
    <w:p w14:paraId="159FC7C3" w14:textId="77777777" w:rsidR="00974FC7" w:rsidRPr="00974FC7" w:rsidRDefault="00974FC7" w:rsidP="00974FC7">
      <w:pPr>
        <w:rPr>
          <w:lang w:val="it-IT"/>
        </w:rPr>
      </w:pPr>
      <w:r w:rsidRPr="00974FC7">
        <w:rPr>
          <w:lang w:val="it-IT"/>
        </w:rPr>
        <w:t>Dl președinte  supune la vot și se votează cu 10 voturi ,,pentru”.</w:t>
      </w:r>
    </w:p>
    <w:p w14:paraId="2DBF3E96" w14:textId="77777777" w:rsidR="00974FC7" w:rsidRPr="00974FC7" w:rsidRDefault="00974FC7" w:rsidP="00974FC7">
      <w:pPr>
        <w:rPr>
          <w:lang w:val="it-IT"/>
        </w:rPr>
      </w:pPr>
      <w:r w:rsidRPr="00974FC7">
        <w:rPr>
          <w:lang w:val="it-IT"/>
        </w:rPr>
        <w:lastRenderedPageBreak/>
        <w:t>10. Este supus dezbaterii punctul zece de pe ordinea de zi proiect privind : privind  aprobarea concesionării directe a spațiului cu destinația de cabinet stomatologic pentru  DR MĂDĂ SMILE DENT S.R.L.</w:t>
      </w:r>
    </w:p>
    <w:p w14:paraId="1CD0C38E" w14:textId="77777777" w:rsidR="00974FC7" w:rsidRPr="00974FC7" w:rsidRDefault="00974FC7" w:rsidP="00974FC7">
      <w:pPr>
        <w:rPr>
          <w:lang w:val="it-IT"/>
        </w:rPr>
      </w:pPr>
      <w:r w:rsidRPr="00974FC7">
        <w:rPr>
          <w:lang w:val="it-IT"/>
        </w:rPr>
        <w:t>Dl președinte de ședință prezintă proiectul de hotarare însoțit de referatul de aprobare, raportul de specialitate, avizul de legalitate al secretarului și rapotele de avizare ale comisiilor de specialitate cu aviz favorabil.</w:t>
      </w:r>
    </w:p>
    <w:p w14:paraId="0FEAE7DE" w14:textId="77777777" w:rsidR="00974FC7" w:rsidRPr="00974FC7" w:rsidRDefault="00974FC7" w:rsidP="00974FC7">
      <w:pPr>
        <w:rPr>
          <w:lang w:val="es-ES"/>
        </w:rPr>
      </w:pPr>
      <w:r w:rsidRPr="00974FC7">
        <w:rPr>
          <w:lang w:val="es-ES"/>
        </w:rPr>
        <w:t>Dl Primar: după cum bine știți, este vorba de domnișoara doctor Udeci Mădălina, este de la noi din sat.</w:t>
      </w:r>
    </w:p>
    <w:p w14:paraId="41CDFBDA" w14:textId="77777777" w:rsidR="00974FC7" w:rsidRPr="00974FC7" w:rsidRDefault="00974FC7" w:rsidP="00974FC7">
      <w:pPr>
        <w:rPr>
          <w:lang w:val="es-ES"/>
        </w:rPr>
      </w:pPr>
      <w:r w:rsidRPr="00974FC7">
        <w:rPr>
          <w:lang w:val="es-ES"/>
        </w:rPr>
        <w:t>Dl Alexescu: este foarte bine, așa nu mai sunt oamenii obligați să plece la oraș, au probleme, vin la ea!</w:t>
      </w:r>
    </w:p>
    <w:p w14:paraId="1643A99F" w14:textId="77777777" w:rsidR="00974FC7" w:rsidRPr="00974FC7" w:rsidRDefault="00974FC7" w:rsidP="00974FC7">
      <w:pPr>
        <w:rPr>
          <w:lang w:val="es-ES"/>
        </w:rPr>
      </w:pPr>
      <w:r w:rsidRPr="00974FC7">
        <w:rPr>
          <w:lang w:val="es-ES"/>
        </w:rPr>
        <w:t>Dl Primar: da, este foarte bine, mai ales pentru cei care aveau o problemă cu deplasarea!</w:t>
      </w:r>
    </w:p>
    <w:p w14:paraId="3CCF00EB" w14:textId="77777777" w:rsidR="00974FC7" w:rsidRPr="00974FC7" w:rsidRDefault="00974FC7" w:rsidP="00974FC7">
      <w:pPr>
        <w:rPr>
          <w:lang w:val="es-ES"/>
        </w:rPr>
      </w:pPr>
      <w:r w:rsidRPr="00974FC7">
        <w:rPr>
          <w:lang w:val="es-ES"/>
        </w:rPr>
        <w:t>Dl Jianu: păi da, nu toată lumea are mașină!</w:t>
      </w:r>
    </w:p>
    <w:p w14:paraId="6C630E23" w14:textId="77777777" w:rsidR="00974FC7" w:rsidRPr="00974FC7" w:rsidRDefault="00974FC7" w:rsidP="00974FC7">
      <w:pPr>
        <w:rPr>
          <w:lang w:val="es-ES"/>
        </w:rPr>
      </w:pPr>
      <w:r w:rsidRPr="00974FC7">
        <w:rPr>
          <w:lang w:val="es-ES"/>
        </w:rPr>
        <w:t xml:space="preserve"> Dl președinte  supune la vot și se votează prezentul proiect de hotărâre cu 10 voturi ,,pentru”.</w:t>
      </w:r>
    </w:p>
    <w:p w14:paraId="2F223B98" w14:textId="77777777" w:rsidR="00974FC7" w:rsidRPr="00974FC7" w:rsidRDefault="00974FC7" w:rsidP="00974FC7">
      <w:pPr>
        <w:rPr>
          <w:lang w:val="es-ES"/>
        </w:rPr>
      </w:pPr>
      <w:r w:rsidRPr="00974FC7">
        <w:rPr>
          <w:lang w:val="es-ES"/>
        </w:rPr>
        <w:t>11. Este supus dezbaterii punctul unsprezece de pe ordinea de zi proiect privind : aprobarea concesionării directe a spațiului cu destinația de cabinet medical individual</w:t>
      </w:r>
    </w:p>
    <w:p w14:paraId="4F54F8D4" w14:textId="77777777" w:rsidR="00974FC7" w:rsidRPr="00974FC7" w:rsidRDefault="00974FC7" w:rsidP="00974FC7">
      <w:pPr>
        <w:rPr>
          <w:lang w:val="es-ES"/>
        </w:rPr>
      </w:pPr>
      <w:r w:rsidRPr="00974FC7">
        <w:rPr>
          <w:lang w:val="es-ES"/>
        </w:rPr>
        <w:t>Dl președinte de ședință prezintă proiectul de hotarare însoțit de referatul de aprobare, raportul de specialitate, avizul de legalitate al secretarului și rapotele de avizare ale comisiilor de specialitate cu aviz favorabil.</w:t>
      </w:r>
    </w:p>
    <w:p w14:paraId="09DAC937" w14:textId="77777777" w:rsidR="00974FC7" w:rsidRPr="00974FC7" w:rsidRDefault="00974FC7" w:rsidP="00974FC7">
      <w:pPr>
        <w:rPr>
          <w:lang w:val="es-ES"/>
        </w:rPr>
      </w:pPr>
      <w:r w:rsidRPr="00974FC7">
        <w:rPr>
          <w:lang w:val="es-ES"/>
        </w:rPr>
        <w:t>Dl Primar: aici este vorba de contractul domnului doctor de familie, care trebuie, de asemenea refăcut deoarece spațiul a fost recompartimentat și conform noului releveu nu mai corespunde cu ce avea deja contractat. Am stabilit să își ia fiecare partea lui, să fie unul pe dreapta și altul pe stânga, iar spațiile comune, respectiv: hol și grupurile sanitare să rămână de primărie deoarece acestea deservesc locuitorii din comună.</w:t>
      </w:r>
    </w:p>
    <w:p w14:paraId="2966018C" w14:textId="77777777" w:rsidR="00974FC7" w:rsidRPr="00974FC7" w:rsidRDefault="00974FC7" w:rsidP="00974FC7">
      <w:pPr>
        <w:rPr>
          <w:lang w:val="pt-BR"/>
        </w:rPr>
      </w:pPr>
      <w:r w:rsidRPr="00974FC7">
        <w:rPr>
          <w:lang w:val="pt-BR"/>
        </w:rPr>
        <w:t>Dl Alexescu: păi da, așa este!</w:t>
      </w:r>
    </w:p>
    <w:p w14:paraId="49562509" w14:textId="77777777" w:rsidR="00974FC7" w:rsidRPr="00974FC7" w:rsidRDefault="00974FC7" w:rsidP="00974FC7">
      <w:pPr>
        <w:rPr>
          <w:lang w:val="it-IT"/>
        </w:rPr>
      </w:pPr>
      <w:r w:rsidRPr="00974FC7">
        <w:rPr>
          <w:lang w:val="it-IT"/>
        </w:rPr>
        <w:t>Dl Coman: e bun!</w:t>
      </w:r>
    </w:p>
    <w:p w14:paraId="08D7A78F" w14:textId="77777777" w:rsidR="00974FC7" w:rsidRPr="00974FC7" w:rsidRDefault="00974FC7" w:rsidP="00974FC7">
      <w:pPr>
        <w:rPr>
          <w:lang w:val="it-IT"/>
        </w:rPr>
      </w:pPr>
      <w:r w:rsidRPr="00974FC7">
        <w:rPr>
          <w:lang w:val="it-IT"/>
        </w:rPr>
        <w:t xml:space="preserve">                Întrebări. Interpelări.</w:t>
      </w:r>
    </w:p>
    <w:p w14:paraId="5443D1E5" w14:textId="77777777" w:rsidR="00974FC7" w:rsidRPr="00974FC7" w:rsidRDefault="00974FC7" w:rsidP="00974FC7">
      <w:pPr>
        <w:rPr>
          <w:lang w:val="it-IT"/>
        </w:rPr>
      </w:pPr>
      <w:r w:rsidRPr="00974FC7">
        <w:rPr>
          <w:lang w:val="it-IT"/>
        </w:rPr>
        <w:tab/>
        <w:t>Diverse.</w:t>
      </w:r>
    </w:p>
    <w:p w14:paraId="48D819D4" w14:textId="77777777" w:rsidR="00974FC7" w:rsidRPr="00974FC7" w:rsidRDefault="00974FC7" w:rsidP="00974FC7">
      <w:pPr>
        <w:rPr>
          <w:lang w:val="it-IT"/>
        </w:rPr>
      </w:pPr>
      <w:r w:rsidRPr="00974FC7">
        <w:rPr>
          <w:lang w:val="it-IT"/>
        </w:rPr>
        <w:t>Dl Alexescu: privind banii pentru biserici, putem lua stații?</w:t>
      </w:r>
    </w:p>
    <w:p w14:paraId="2563B97A" w14:textId="77777777" w:rsidR="00974FC7" w:rsidRPr="00974FC7" w:rsidRDefault="00974FC7" w:rsidP="00974FC7">
      <w:pPr>
        <w:rPr>
          <w:lang w:val="it-IT"/>
        </w:rPr>
      </w:pPr>
      <w:r w:rsidRPr="00974FC7">
        <w:rPr>
          <w:lang w:val="it-IT"/>
        </w:rPr>
        <w:t>Dl Primar: nu aici, vă spun că sunt foarte restrânse, cei de la proiectare au făcut pe banii lor!</w:t>
      </w:r>
    </w:p>
    <w:p w14:paraId="7DCF4087" w14:textId="77777777" w:rsidR="00974FC7" w:rsidRPr="00974FC7" w:rsidRDefault="00974FC7" w:rsidP="00974FC7">
      <w:pPr>
        <w:rPr>
          <w:lang w:val="it-IT"/>
        </w:rPr>
      </w:pPr>
      <w:r w:rsidRPr="00974FC7">
        <w:rPr>
          <w:lang w:val="it-IT"/>
        </w:rPr>
        <w:t>Dl Alexescu: eu vreau să propun să luăm mașină!</w:t>
      </w:r>
    </w:p>
    <w:p w14:paraId="12EB78A0" w14:textId="77777777" w:rsidR="00974FC7" w:rsidRPr="00974FC7" w:rsidRDefault="00974FC7" w:rsidP="00974FC7">
      <w:pPr>
        <w:rPr>
          <w:lang w:val="it-IT"/>
        </w:rPr>
      </w:pPr>
      <w:r w:rsidRPr="00974FC7">
        <w:rPr>
          <w:lang w:val="it-IT"/>
        </w:rPr>
        <w:t>Dl Jianu: una bună!</w:t>
      </w:r>
    </w:p>
    <w:p w14:paraId="6E7F5615" w14:textId="77777777" w:rsidR="00974FC7" w:rsidRPr="00974FC7" w:rsidRDefault="00974FC7" w:rsidP="00974FC7">
      <w:pPr>
        <w:rPr>
          <w:lang w:val="it-IT"/>
        </w:rPr>
      </w:pPr>
      <w:r w:rsidRPr="00974FC7">
        <w:rPr>
          <w:lang w:val="it-IT"/>
        </w:rPr>
        <w:lastRenderedPageBreak/>
        <w:t>Dl Popescu: Mitsubishi L200!</w:t>
      </w:r>
    </w:p>
    <w:p w14:paraId="26165A2B" w14:textId="77777777" w:rsidR="00974FC7" w:rsidRPr="00974FC7" w:rsidRDefault="00974FC7" w:rsidP="00974FC7">
      <w:pPr>
        <w:rPr>
          <w:lang w:val="it-IT"/>
        </w:rPr>
      </w:pPr>
      <w:r w:rsidRPr="00974FC7">
        <w:rPr>
          <w:lang w:val="it-IT"/>
        </w:rPr>
        <w:t>Dl Primar: este prea mare, să ne gândim la una pe care să o folosim și în București.</w:t>
      </w:r>
    </w:p>
    <w:p w14:paraId="428DE4E2" w14:textId="77777777" w:rsidR="00974FC7" w:rsidRPr="00974FC7" w:rsidRDefault="00974FC7" w:rsidP="00974FC7">
      <w:pPr>
        <w:rPr>
          <w:lang w:val="it-IT"/>
        </w:rPr>
      </w:pPr>
      <w:r w:rsidRPr="00974FC7">
        <w:rPr>
          <w:lang w:val="it-IT"/>
        </w:rPr>
        <w:t>Dl Președinte:faceți proiect!</w:t>
      </w:r>
    </w:p>
    <w:p w14:paraId="589293F5" w14:textId="77777777" w:rsidR="00974FC7" w:rsidRPr="00974FC7" w:rsidRDefault="00974FC7" w:rsidP="00974FC7">
      <w:pPr>
        <w:rPr>
          <w:lang w:val="it-IT"/>
        </w:rPr>
      </w:pPr>
      <w:r w:rsidRPr="00974FC7">
        <w:rPr>
          <w:lang w:val="it-IT"/>
        </w:rPr>
        <w:t>Dl Chirculescu: e pe proiect.</w:t>
      </w:r>
    </w:p>
    <w:p w14:paraId="0A430063" w14:textId="77777777" w:rsidR="00974FC7" w:rsidRPr="00974FC7" w:rsidRDefault="00974FC7" w:rsidP="00974FC7">
      <w:pPr>
        <w:rPr>
          <w:lang w:val="it-IT"/>
        </w:rPr>
      </w:pPr>
      <w:r w:rsidRPr="00974FC7">
        <w:rPr>
          <w:lang w:val="it-IT"/>
        </w:rPr>
        <w:t>Dl Popescu: nu Duster, Mitsubishi L200! Pregătiți proiectul !</w:t>
      </w:r>
    </w:p>
    <w:p w14:paraId="47729C66" w14:textId="77777777" w:rsidR="00974FC7" w:rsidRPr="00974FC7" w:rsidRDefault="00974FC7" w:rsidP="00974FC7">
      <w:pPr>
        <w:rPr>
          <w:lang w:val="it-IT"/>
        </w:rPr>
      </w:pPr>
      <w:r w:rsidRPr="00974FC7">
        <w:rPr>
          <w:lang w:val="it-IT"/>
        </w:rPr>
        <w:t>Domnul preşedinte de şedinţă întreabă dacă cineva mai are ceva de spus, iar domnii consilieri au răspuns că nu mai au probleme de discutat, în consecinţă şedinţa a fost declarată închisă.</w:t>
      </w:r>
    </w:p>
    <w:p w14:paraId="717B6770" w14:textId="7F7D0341" w:rsidR="004461BD" w:rsidRPr="00CD3D52" w:rsidRDefault="00000000">
      <w:pPr>
        <w:rPr>
          <w:lang w:val="pt-BR"/>
        </w:rPr>
      </w:pPr>
      <w:r w:rsidRPr="00CD3D52">
        <w:rPr>
          <w:lang w:val="pt-BR"/>
        </w:rPr>
        <w:t xml:space="preserve">Președintele de ședință: </w:t>
      </w:r>
      <w:r w:rsidR="00CD3D52" w:rsidRPr="00CD3D52">
        <w:rPr>
          <w:lang w:val="pt-BR"/>
        </w:rPr>
        <w:t>Pleșanu Constantin Ște</w:t>
      </w:r>
      <w:r w:rsidR="00CD3D52" w:rsidRPr="00CD3D52">
        <w:rPr>
          <w:lang w:val="pt-BR"/>
        </w:rPr>
        <w:t>fa</w:t>
      </w:r>
      <w:r w:rsidR="00CD3D52">
        <w:rPr>
          <w:lang w:val="pt-BR"/>
        </w:rPr>
        <w:t>n</w:t>
      </w:r>
    </w:p>
    <w:p w14:paraId="263C2103" w14:textId="2C5996E0" w:rsidR="004461BD" w:rsidRPr="001A00F1" w:rsidRDefault="00000000">
      <w:pPr>
        <w:rPr>
          <w:lang w:val="pt-BR"/>
        </w:rPr>
      </w:pPr>
      <w:r w:rsidRPr="001A00F1">
        <w:rPr>
          <w:lang w:val="pt-BR"/>
        </w:rPr>
        <w:t xml:space="preserve">Secretarul general: </w:t>
      </w:r>
      <w:r w:rsidR="001A00F1">
        <w:rPr>
          <w:lang w:val="pt-BR"/>
        </w:rPr>
        <w:t>Pleșanu Ana-Maria</w:t>
      </w:r>
    </w:p>
    <w:sectPr w:rsidR="004461BD" w:rsidRPr="001A00F1"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49831261">
    <w:abstractNumId w:val="8"/>
  </w:num>
  <w:num w:numId="2" w16cid:durableId="964851696">
    <w:abstractNumId w:val="6"/>
  </w:num>
  <w:num w:numId="3" w16cid:durableId="1607419658">
    <w:abstractNumId w:val="5"/>
  </w:num>
  <w:num w:numId="4" w16cid:durableId="3436535">
    <w:abstractNumId w:val="4"/>
  </w:num>
  <w:num w:numId="5" w16cid:durableId="367996560">
    <w:abstractNumId w:val="7"/>
  </w:num>
  <w:num w:numId="6" w16cid:durableId="1319916104">
    <w:abstractNumId w:val="3"/>
  </w:num>
  <w:num w:numId="7" w16cid:durableId="11760657">
    <w:abstractNumId w:val="2"/>
  </w:num>
  <w:num w:numId="8" w16cid:durableId="2060977844">
    <w:abstractNumId w:val="1"/>
  </w:num>
  <w:num w:numId="9" w16cid:durableId="293217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46C4A"/>
    <w:rsid w:val="0015074B"/>
    <w:rsid w:val="001A00F1"/>
    <w:rsid w:val="0029639D"/>
    <w:rsid w:val="00326F90"/>
    <w:rsid w:val="00346B8E"/>
    <w:rsid w:val="0041311A"/>
    <w:rsid w:val="004461BD"/>
    <w:rsid w:val="00604812"/>
    <w:rsid w:val="006A5D59"/>
    <w:rsid w:val="006B47EC"/>
    <w:rsid w:val="006F2B57"/>
    <w:rsid w:val="00787CE4"/>
    <w:rsid w:val="00930E2E"/>
    <w:rsid w:val="00974FC7"/>
    <w:rsid w:val="00AA1D8D"/>
    <w:rsid w:val="00B47730"/>
    <w:rsid w:val="00C22F75"/>
    <w:rsid w:val="00C2585D"/>
    <w:rsid w:val="00CB0664"/>
    <w:rsid w:val="00CD3D52"/>
    <w:rsid w:val="00DB1FD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D976DF"/>
  <w14:defaultImageDpi w14:val="300"/>
  <w15:docId w15:val="{A2691DFD-F8B5-4B70-9937-218F8492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2003</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Primaria Malaia</cp:lastModifiedBy>
  <cp:revision>4</cp:revision>
  <dcterms:created xsi:type="dcterms:W3CDTF">2025-07-09T06:04:00Z</dcterms:created>
  <dcterms:modified xsi:type="dcterms:W3CDTF">2025-07-09T06:39:00Z</dcterms:modified>
  <cp:category/>
</cp:coreProperties>
</file>