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4F2C9" w14:textId="3E59C314" w:rsidR="004461BD" w:rsidRPr="001A00F1" w:rsidRDefault="00000000">
      <w:pPr>
        <w:pStyle w:val="Heading1"/>
        <w:rPr>
          <w:lang w:val="it-IT"/>
        </w:rPr>
      </w:pPr>
      <w:r w:rsidRPr="001A00F1">
        <w:rPr>
          <w:lang w:val="it-IT"/>
        </w:rPr>
        <w:t xml:space="preserve">CONSILIUL LOCAL AL </w:t>
      </w:r>
      <w:r w:rsidR="001A00F1">
        <w:rPr>
          <w:lang w:val="it-IT"/>
        </w:rPr>
        <w:t>COMUNEI MALAIA</w:t>
      </w:r>
    </w:p>
    <w:p w14:paraId="6662ECBF" w14:textId="77777777" w:rsidR="004461BD" w:rsidRPr="001A00F1" w:rsidRDefault="00000000">
      <w:pPr>
        <w:pStyle w:val="Heading2"/>
        <w:rPr>
          <w:lang w:val="it-IT"/>
        </w:rPr>
      </w:pPr>
      <w:r w:rsidRPr="001A00F1">
        <w:rPr>
          <w:lang w:val="it-IT"/>
        </w:rPr>
        <w:t>MINUTA ȘEDINȚEI ORDINARE</w:t>
      </w:r>
    </w:p>
    <w:p w14:paraId="7C215298" w14:textId="4DCD5140" w:rsidR="004461BD" w:rsidRPr="001A00F1" w:rsidRDefault="00000000">
      <w:pPr>
        <w:rPr>
          <w:lang w:val="it-IT"/>
        </w:rPr>
      </w:pPr>
      <w:r w:rsidRPr="001A00F1">
        <w:rPr>
          <w:lang w:val="it-IT"/>
        </w:rPr>
        <w:t xml:space="preserve">Data: </w:t>
      </w:r>
      <w:r w:rsidR="00974FC7">
        <w:rPr>
          <w:lang w:val="it-IT"/>
        </w:rPr>
        <w:t>30</w:t>
      </w:r>
      <w:r w:rsidRPr="001A00F1">
        <w:rPr>
          <w:lang w:val="it-IT"/>
        </w:rPr>
        <w:t xml:space="preserve"> </w:t>
      </w:r>
      <w:r w:rsidR="003A436F">
        <w:rPr>
          <w:lang w:val="it-IT"/>
        </w:rPr>
        <w:t>mai</w:t>
      </w:r>
      <w:r w:rsidRPr="001A00F1">
        <w:rPr>
          <w:lang w:val="it-IT"/>
        </w:rPr>
        <w:t xml:space="preserve"> 2025</w:t>
      </w:r>
    </w:p>
    <w:p w14:paraId="256A910C" w14:textId="77777777" w:rsidR="004461BD" w:rsidRPr="001A00F1" w:rsidRDefault="00000000">
      <w:pPr>
        <w:rPr>
          <w:lang w:val="it-IT"/>
        </w:rPr>
      </w:pPr>
      <w:r w:rsidRPr="001A00F1">
        <w:rPr>
          <w:lang w:val="it-IT"/>
        </w:rPr>
        <w:t>Ora: 14:00</w:t>
      </w:r>
    </w:p>
    <w:p w14:paraId="044B4EB5" w14:textId="749476A7" w:rsidR="004461BD" w:rsidRPr="001A00F1" w:rsidRDefault="00000000">
      <w:pPr>
        <w:rPr>
          <w:lang w:val="it-IT"/>
        </w:rPr>
      </w:pPr>
      <w:r w:rsidRPr="001A00F1">
        <w:rPr>
          <w:lang w:val="it-IT"/>
        </w:rPr>
        <w:t xml:space="preserve">Locul desfășurării: Sala de ședințe a Primăriei </w:t>
      </w:r>
      <w:r w:rsidR="001A00F1" w:rsidRPr="001A00F1">
        <w:rPr>
          <w:lang w:val="it-IT"/>
        </w:rPr>
        <w:t>Comunei Ma</w:t>
      </w:r>
      <w:r w:rsidR="001A00F1">
        <w:rPr>
          <w:lang w:val="it-IT"/>
        </w:rPr>
        <w:t>laia</w:t>
      </w:r>
    </w:p>
    <w:p w14:paraId="581724F5" w14:textId="7B3DFAE1" w:rsidR="004461BD" w:rsidRPr="001A00F1" w:rsidRDefault="00000000">
      <w:pPr>
        <w:rPr>
          <w:lang w:val="pt-BR"/>
        </w:rPr>
      </w:pPr>
      <w:r w:rsidRPr="001A00F1">
        <w:rPr>
          <w:lang w:val="pt-BR"/>
        </w:rPr>
        <w:t xml:space="preserve">Președintele de ședință: </w:t>
      </w:r>
      <w:r w:rsidR="001A00F1" w:rsidRPr="001A00F1">
        <w:rPr>
          <w:lang w:val="pt-BR"/>
        </w:rPr>
        <w:t>Alexescu E</w:t>
      </w:r>
      <w:r w:rsidR="001A00F1">
        <w:rPr>
          <w:lang w:val="pt-BR"/>
        </w:rPr>
        <w:t>mil</w:t>
      </w:r>
    </w:p>
    <w:p w14:paraId="0AF1B57B" w14:textId="47B78710" w:rsidR="004461BD" w:rsidRPr="001A00F1" w:rsidRDefault="00000000">
      <w:pPr>
        <w:rPr>
          <w:lang w:val="pt-BR"/>
        </w:rPr>
      </w:pPr>
      <w:r w:rsidRPr="001A00F1">
        <w:rPr>
          <w:lang w:val="pt-BR"/>
        </w:rPr>
        <w:t xml:space="preserve">Secretarul general: </w:t>
      </w:r>
      <w:r w:rsidR="001A00F1" w:rsidRPr="001A00F1">
        <w:rPr>
          <w:lang w:val="pt-BR"/>
        </w:rPr>
        <w:t>Pleșanu Ana-Maria</w:t>
      </w:r>
    </w:p>
    <w:p w14:paraId="75CBE76D" w14:textId="77777777" w:rsidR="004461BD" w:rsidRPr="006F2B57" w:rsidRDefault="00000000">
      <w:pPr>
        <w:rPr>
          <w:lang w:val="it-IT"/>
        </w:rPr>
      </w:pPr>
      <w:r w:rsidRPr="006F2B57">
        <w:rPr>
          <w:lang w:val="it-IT"/>
        </w:rPr>
        <w:t>Participanți:</w:t>
      </w:r>
    </w:p>
    <w:p w14:paraId="2A7A4632" w14:textId="06030000" w:rsidR="004461BD" w:rsidRPr="001A00F1" w:rsidRDefault="00000000">
      <w:pPr>
        <w:rPr>
          <w:lang w:val="it-IT"/>
        </w:rPr>
      </w:pPr>
      <w:r w:rsidRPr="001A00F1">
        <w:rPr>
          <w:lang w:val="it-IT"/>
        </w:rPr>
        <w:t xml:space="preserve">- Consilieri prezenți: </w:t>
      </w:r>
      <w:r w:rsidR="003A436F">
        <w:rPr>
          <w:lang w:val="it-IT"/>
        </w:rPr>
        <w:t>9</w:t>
      </w:r>
    </w:p>
    <w:p w14:paraId="4F6C6ED4" w14:textId="41A8F57B" w:rsidR="004461BD" w:rsidRPr="0041311A" w:rsidRDefault="00000000" w:rsidP="0041311A">
      <w:pPr>
        <w:rPr>
          <w:lang w:val="it-IT"/>
        </w:rPr>
      </w:pPr>
      <w:r w:rsidRPr="001A00F1">
        <w:rPr>
          <w:lang w:val="it-IT"/>
        </w:rPr>
        <w:t xml:space="preserve">- Consilieri absenți: </w:t>
      </w:r>
      <w:r w:rsidR="003A436F">
        <w:rPr>
          <w:lang w:val="it-IT"/>
        </w:rPr>
        <w:t>2</w:t>
      </w:r>
    </w:p>
    <w:p w14:paraId="0DE4A019" w14:textId="77777777" w:rsidR="004461BD" w:rsidRDefault="00000000">
      <w:pPr>
        <w:rPr>
          <w:lang w:val="it-IT"/>
        </w:rPr>
      </w:pPr>
      <w:r w:rsidRPr="006F2B57">
        <w:rPr>
          <w:lang w:val="it-IT"/>
        </w:rPr>
        <w:t>Ordinea de zi aprobată:</w:t>
      </w:r>
    </w:p>
    <w:p w14:paraId="685BBAA5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1.</w:t>
      </w:r>
      <w:r w:rsidRPr="003A436F">
        <w:rPr>
          <w:lang w:val="it-IT"/>
        </w:rPr>
        <w:tab/>
        <w:t>Aprobarea ordinii de zi a şedinţei ordinare a Consiliului local Malaia din data de 30.05.2025 ;</w:t>
      </w:r>
    </w:p>
    <w:p w14:paraId="221438F7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2.</w:t>
      </w:r>
      <w:r w:rsidRPr="003A436F">
        <w:rPr>
          <w:lang w:val="it-IT"/>
        </w:rPr>
        <w:tab/>
        <w:t>Aprobarea procesului verbal al şedinţei ordinare a Consiliului local Malaia din data de 30.04.2024;</w:t>
      </w:r>
    </w:p>
    <w:p w14:paraId="7CDA1A38" w14:textId="77777777" w:rsidR="003A436F" w:rsidRPr="003A436F" w:rsidRDefault="003A436F" w:rsidP="003A436F">
      <w:pPr>
        <w:rPr>
          <w:lang w:val="pt-BR"/>
        </w:rPr>
      </w:pPr>
      <w:r w:rsidRPr="003A436F">
        <w:rPr>
          <w:lang w:val="pt-BR"/>
        </w:rPr>
        <w:t>3 .</w:t>
      </w:r>
      <w:r w:rsidRPr="003A436F">
        <w:rPr>
          <w:lang w:val="pt-BR"/>
        </w:rPr>
        <w:tab/>
        <w:t>Proiect de hotărâre privind : alegerea preşedintelui de şedinţă;</w:t>
      </w:r>
    </w:p>
    <w:p w14:paraId="562CC2EA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pt-BR"/>
        </w:rPr>
        <w:t xml:space="preserve">       </w:t>
      </w:r>
      <w:r w:rsidRPr="003A436F">
        <w:rPr>
          <w:lang w:val="it-IT"/>
        </w:rPr>
        <w:t>Avizare : comisiile de specialitate nr.1-3……………………..</w:t>
      </w:r>
    </w:p>
    <w:p w14:paraId="0E3E6C7E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4.</w:t>
      </w:r>
      <w:r w:rsidRPr="003A436F">
        <w:rPr>
          <w:lang w:val="it-IT"/>
        </w:rPr>
        <w:tab/>
        <w:t>Proiect de hotărâre privind : aprobarea indexării impozitelor și taxelor locale și a altor taxe asimilate acestora, precum și amenzile aplicabile în anul 2026</w:t>
      </w:r>
    </w:p>
    <w:p w14:paraId="0BD4DD51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Avizare : comisiile de specialitate nr.1-3……………………..</w:t>
      </w:r>
    </w:p>
    <w:p w14:paraId="003B211B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5.</w:t>
      </w:r>
      <w:r w:rsidRPr="003A436F">
        <w:rPr>
          <w:lang w:val="it-IT"/>
        </w:rPr>
        <w:tab/>
        <w:t>Proiect de hotărâre privind:  inițierea procedurii de închiriere prin atribuire directă și/sau prin licitație publică în plic închis a suprafețelor de pajiște disponibile, în suprafață totală utilă de 427,4699  hectare, ce aparțin domeniului privat al comunei Malaia, județul Vâlcea</w:t>
      </w:r>
    </w:p>
    <w:p w14:paraId="7771B084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Avizare : comisiile de specialitate nr.1-3……………………..</w:t>
      </w:r>
    </w:p>
    <w:p w14:paraId="5F8DC27F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6.</w:t>
      </w:r>
      <w:r w:rsidRPr="003A436F">
        <w:rPr>
          <w:lang w:val="it-IT"/>
        </w:rPr>
        <w:tab/>
        <w:t>Întrebări. Interpelări.</w:t>
      </w:r>
    </w:p>
    <w:p w14:paraId="2A0CA3C7" w14:textId="5C6B64D1" w:rsidR="003A436F" w:rsidRDefault="003A436F" w:rsidP="003A436F">
      <w:pPr>
        <w:rPr>
          <w:lang w:val="it-IT"/>
        </w:rPr>
      </w:pPr>
      <w:r w:rsidRPr="003A436F">
        <w:rPr>
          <w:lang w:val="it-IT"/>
        </w:rPr>
        <w:t>7.</w:t>
      </w:r>
      <w:r w:rsidRPr="003A436F">
        <w:rPr>
          <w:lang w:val="it-IT"/>
        </w:rPr>
        <w:tab/>
        <w:t>Diverse.</w:t>
      </w:r>
    </w:p>
    <w:p w14:paraId="451FFA87" w14:textId="5F90A995" w:rsidR="00974FC7" w:rsidRDefault="00974FC7" w:rsidP="00974FC7">
      <w:pPr>
        <w:rPr>
          <w:lang w:val="it-IT"/>
        </w:rPr>
      </w:pPr>
    </w:p>
    <w:p w14:paraId="03091B9C" w14:textId="218CE7DC" w:rsidR="001A00F1" w:rsidRDefault="001A00F1" w:rsidP="001A00F1">
      <w:pPr>
        <w:rPr>
          <w:lang w:val="it-IT"/>
        </w:rPr>
      </w:pPr>
      <w:r w:rsidRPr="001A00F1">
        <w:rPr>
          <w:lang w:val="it-IT"/>
        </w:rPr>
        <w:lastRenderedPageBreak/>
        <w:t xml:space="preserve">1.Preşedintele de şedinţă  supune la vot ordinea de zi si se  votează cu </w:t>
      </w:r>
      <w:r w:rsidR="003A436F">
        <w:rPr>
          <w:lang w:val="it-IT"/>
        </w:rPr>
        <w:t>9</w:t>
      </w:r>
      <w:r w:rsidRPr="001A00F1">
        <w:rPr>
          <w:lang w:val="it-IT"/>
        </w:rPr>
        <w:t xml:space="preserve"> voturi ,,pentru”.</w:t>
      </w:r>
    </w:p>
    <w:p w14:paraId="4C19B30A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Dl. Primar: se suplimentează ordinea de zii a ședinței cu proiectul de hotărâre privind corectarea limitei intravilan/extravilan cu referatul de specialitate pentru trei puncte.</w:t>
      </w:r>
    </w:p>
    <w:p w14:paraId="10F65B9B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 Președinte supune la vot propunerea de suplimentare a ordinii de zii și aceasta este votată cu 9 voturi ,,pentru”.</w:t>
      </w:r>
    </w:p>
    <w:p w14:paraId="56251309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2. Este supus dezbaterii punctul doi de pe ordinea de zi : Aprobarea procesului verbal al şedinţei ordinare a Consiliului local Malaia din data de 30.04.2024;</w:t>
      </w:r>
    </w:p>
    <w:p w14:paraId="67583648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 Popescu: aici am o mențiune, respectiv, la punctul nr 4, la proiectul de hotărâre privind aprobarea indexării impozitelor și taxelor locale și a altor taxe asimilate acestora, precum și amenzile aplicabile în anul 2026, este o greșeală la redactarea procesului verbal în sensul că nu au fost specificate cele 2 ”abțineri”, ci doar 5 voturi ”pentru” și 3 voturi ”împotivă”.</w:t>
      </w:r>
    </w:p>
    <w:p w14:paraId="3E274538" w14:textId="77777777" w:rsidR="003A436F" w:rsidRPr="003A436F" w:rsidRDefault="003A436F" w:rsidP="003A436F">
      <w:pPr>
        <w:rPr>
          <w:lang w:val="pt-BR"/>
        </w:rPr>
      </w:pPr>
      <w:r w:rsidRPr="003A436F">
        <w:rPr>
          <w:lang w:val="pt-BR"/>
        </w:rPr>
        <w:t xml:space="preserve">3. Este supus dezbaterii punctul trei de pe ordinea de zi proiectul de hotărâre privind : alegerea preşedintelui de şedinţă; </w:t>
      </w:r>
    </w:p>
    <w:p w14:paraId="03973FC0" w14:textId="77777777" w:rsidR="003A436F" w:rsidRPr="003A436F" w:rsidRDefault="003A436F" w:rsidP="003A436F">
      <w:pPr>
        <w:rPr>
          <w:lang w:val="pt-BR"/>
        </w:rPr>
      </w:pPr>
      <w:r w:rsidRPr="003A436F">
        <w:rPr>
          <w:lang w:val="pt-BR"/>
        </w:rPr>
        <w:t>Se prezintă proiectul de hotarare însoțit de referatul de aprobare, raportul de specialitate, avizul de legalitate al secretarului și rapoartele de avizare ale comisiilor de specialitate cu aviz favorabil.</w:t>
      </w:r>
    </w:p>
    <w:p w14:paraId="5C756A63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 președinte  supune la vot și se votează cu 9 voturi ,,pentru” .</w:t>
      </w:r>
    </w:p>
    <w:p w14:paraId="1F7F364D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4. Este supus dezbaterii punctul patru de pe ordinea de zi proiectul de hotărâre privind :  aprobarea indexării impozitelor și taxelor locale și a altor taxe asimilate acestora, precum și amenzile aplicabile în anul 2026.</w:t>
      </w:r>
    </w:p>
    <w:p w14:paraId="6E52F5BF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Se prezintă proiectul de hotarare însoțit de referatul de aprobare, raportul de specialitate, avizul de legalitate al secretarului și rapoartele de avizare ale comisiilor de specialitate cu aviz favorabil.</w:t>
      </w:r>
    </w:p>
    <w:p w14:paraId="7FAA8F0D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Dl. Popescu: nu am  mai votat?</w:t>
      </w:r>
    </w:p>
    <w:p w14:paraId="4D3EF0DD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Dl. Primar: noi trebuie să îl punem pe ordinea de zi.</w:t>
      </w:r>
    </w:p>
    <w:p w14:paraId="02AB33F8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Dl. Coman: altceva mai știți?</w:t>
      </w:r>
    </w:p>
    <w:p w14:paraId="7CF550DC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Dl. Popescu: dacă e lege de ce mai votăm?</w:t>
      </w:r>
    </w:p>
    <w:p w14:paraId="6A2C08B9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Dl. Jianu: și la Prefectură se puned problema aceasta.</w:t>
      </w:r>
    </w:p>
    <w:p w14:paraId="36579B44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Dl. Ioil: la ce mai votăm?</w:t>
      </w:r>
    </w:p>
    <w:p w14:paraId="59EC556B" w14:textId="77777777" w:rsidR="003A436F" w:rsidRPr="003A436F" w:rsidRDefault="003A436F" w:rsidP="003A436F">
      <w:pPr>
        <w:rPr>
          <w:lang w:val="pt-BR"/>
        </w:rPr>
      </w:pPr>
      <w:r w:rsidRPr="003A436F">
        <w:rPr>
          <w:lang w:val="pt-BR"/>
        </w:rPr>
        <w:t>Dl. Primar: nu aveți motivare pentru ce ați respins</w:t>
      </w:r>
    </w:p>
    <w:p w14:paraId="5A95E248" w14:textId="77777777" w:rsidR="003A436F" w:rsidRPr="003A436F" w:rsidRDefault="003A436F" w:rsidP="003A436F">
      <w:pPr>
        <w:rPr>
          <w:lang w:val="pt-BR"/>
        </w:rPr>
      </w:pPr>
      <w:r w:rsidRPr="003A436F">
        <w:rPr>
          <w:lang w:val="pt-BR"/>
        </w:rPr>
        <w:t>Dl. Popescu: eu am trimis.</w:t>
      </w:r>
    </w:p>
    <w:p w14:paraId="4316BA06" w14:textId="77777777" w:rsidR="003A436F" w:rsidRPr="003A436F" w:rsidRDefault="003A436F" w:rsidP="003A436F">
      <w:pPr>
        <w:rPr>
          <w:lang w:val="pt-BR"/>
        </w:rPr>
      </w:pPr>
      <w:r w:rsidRPr="003A436F">
        <w:rPr>
          <w:lang w:val="pt-BR"/>
        </w:rPr>
        <w:lastRenderedPageBreak/>
        <w:t>Dl. Primar: nu este fundamentată legal.</w:t>
      </w:r>
    </w:p>
    <w:p w14:paraId="59EB5829" w14:textId="77777777" w:rsidR="003A436F" w:rsidRPr="003A436F" w:rsidRDefault="003A436F" w:rsidP="003A436F">
      <w:pPr>
        <w:rPr>
          <w:lang w:val="pt-BR"/>
        </w:rPr>
      </w:pPr>
      <w:r w:rsidRPr="003A436F">
        <w:rPr>
          <w:lang w:val="pt-BR"/>
        </w:rPr>
        <w:t>Dl. Popescu: eu nu sunt de acord să mărim impozitele la oamenii din Malaia.</w:t>
      </w:r>
    </w:p>
    <w:p w14:paraId="34A210E2" w14:textId="77777777" w:rsidR="003A436F" w:rsidRPr="003A436F" w:rsidRDefault="003A436F" w:rsidP="003A436F">
      <w:pPr>
        <w:rPr>
          <w:lang w:val="pt-BR"/>
        </w:rPr>
      </w:pPr>
      <w:r w:rsidRPr="003A436F">
        <w:rPr>
          <w:lang w:val="pt-BR"/>
        </w:rPr>
        <w:t>Dl. Coman: dacă e lege de ce mai votăm?</w:t>
      </w:r>
    </w:p>
    <w:p w14:paraId="486E8ED5" w14:textId="77777777" w:rsidR="003A436F" w:rsidRPr="003A436F" w:rsidRDefault="003A436F" w:rsidP="003A436F">
      <w:pPr>
        <w:rPr>
          <w:lang w:val="pt-BR"/>
        </w:rPr>
      </w:pPr>
      <w:r w:rsidRPr="003A436F">
        <w:rPr>
          <w:lang w:val="pt-BR"/>
        </w:rPr>
        <w:t>Dl președinte  supune la vot și se votează cu 5 voturi ,,pentru” , 1 vot ”abținere”(dl. Ioil), 3 voturi ”împotrivă”( dl. Chirculescu, dl. Coman și dl. Popescu), astfel proiectul de hotărâre prezentat nu devine hotărâre.</w:t>
      </w:r>
    </w:p>
    <w:p w14:paraId="546A6E53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Dl. Coman: noi muncim de ne sar capacele!</w:t>
      </w:r>
    </w:p>
    <w:p w14:paraId="1217440A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5. Este supus dezbaterii punctul cinci de pe ordinea de zi proiectul de hotărâre privind : inițierea procedurii de închiriere prin atribuire directă și/sau prin licitație publică în plic închis a suprafețelor de pajiște disponibile, în suprafață totală utilă de 427,4699  hectare, ce aparțin domeniului privat al comunei Malaia, județul Vâlcea.</w:t>
      </w:r>
    </w:p>
    <w:p w14:paraId="2199FDF7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Se prezintă proiectul de hotarare însoțit de referatul de aprobare, raportul de specialitate, avizul de legalitate al secretarului și rapoartele de avizare ale comisiilor de specialitate cu aviz favorabil.</w:t>
      </w:r>
    </w:p>
    <w:p w14:paraId="2BB0A767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Dl. Popescu: Galbenu a mai fost aprobat încă o dată.</w:t>
      </w:r>
    </w:p>
    <w:p w14:paraId="3312D683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Dl. Primar: nu au fost depuse cereri.</w:t>
      </w:r>
    </w:p>
    <w:p w14:paraId="74BC2CFD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Dl. Popescu: și acum sunt?</w:t>
      </w:r>
    </w:p>
    <w:p w14:paraId="7216D819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Dl. Președinte: prima dată a fost respins.</w:t>
      </w:r>
    </w:p>
    <w:p w14:paraId="716D3063" w14:textId="77777777" w:rsidR="003A436F" w:rsidRPr="003A436F" w:rsidRDefault="003A436F" w:rsidP="003A436F">
      <w:pPr>
        <w:rPr>
          <w:lang w:val="pt-BR"/>
        </w:rPr>
      </w:pPr>
      <w:r w:rsidRPr="003A436F">
        <w:rPr>
          <w:lang w:val="pt-BR"/>
        </w:rPr>
        <w:t>Dl. Popescu: acum de ced nu merge în etapa a doua?</w:t>
      </w:r>
    </w:p>
    <w:p w14:paraId="04E6492B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Dl. Viceprimar: tu semnezi ceva?</w:t>
      </w:r>
    </w:p>
    <w:p w14:paraId="1191AC33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Dl. Președinte: trebuie să l,uăm ceva bani.</w:t>
      </w:r>
    </w:p>
    <w:p w14:paraId="1C87CF23" w14:textId="77777777" w:rsidR="003A436F" w:rsidRPr="003A436F" w:rsidRDefault="003A436F" w:rsidP="003A436F">
      <w:pPr>
        <w:rPr>
          <w:lang w:val="pt-BR"/>
        </w:rPr>
      </w:pPr>
      <w:r w:rsidRPr="003A436F">
        <w:rPr>
          <w:lang w:val="pt-BR"/>
        </w:rPr>
        <w:t>Dl. Popescu: proces-verbal de anulare a etapei a doua trebuia să faceți.</w:t>
      </w:r>
    </w:p>
    <w:p w14:paraId="21222472" w14:textId="77777777" w:rsidR="003A436F" w:rsidRPr="003A436F" w:rsidRDefault="003A436F" w:rsidP="003A436F">
      <w:pPr>
        <w:rPr>
          <w:lang w:val="fr-FR"/>
        </w:rPr>
      </w:pPr>
      <w:r w:rsidRPr="003A436F">
        <w:rPr>
          <w:lang w:val="fr-FR"/>
        </w:rPr>
        <w:t>Dl. Jianu:și ce să facem?</w:t>
      </w:r>
    </w:p>
    <w:p w14:paraId="35DCDBC4" w14:textId="77777777" w:rsidR="003A436F" w:rsidRPr="003A436F" w:rsidRDefault="003A436F" w:rsidP="003A436F">
      <w:pPr>
        <w:rPr>
          <w:lang w:val="fr-FR"/>
        </w:rPr>
      </w:pPr>
      <w:r w:rsidRPr="003A436F">
        <w:rPr>
          <w:lang w:val="fr-FR"/>
        </w:rPr>
        <w:t>Dl. Președinte: și ced vrei să facem, să pierdem banii pentru toți cei zece ani?</w:t>
      </w:r>
    </w:p>
    <w:p w14:paraId="74E7CA70" w14:textId="77777777" w:rsidR="003A436F" w:rsidRPr="003A436F" w:rsidRDefault="003A436F" w:rsidP="003A436F">
      <w:pPr>
        <w:rPr>
          <w:lang w:val="pt-BR"/>
        </w:rPr>
      </w:pPr>
      <w:r w:rsidRPr="003A436F">
        <w:rPr>
          <w:lang w:val="pt-BR"/>
        </w:rPr>
        <w:t>Dl. Popescu: eu am interesul comunei?</w:t>
      </w:r>
    </w:p>
    <w:p w14:paraId="7B4E1B87" w14:textId="77777777" w:rsidR="003A436F" w:rsidRPr="003A436F" w:rsidRDefault="003A436F" w:rsidP="003A436F">
      <w:pPr>
        <w:rPr>
          <w:lang w:val="pt-BR"/>
        </w:rPr>
      </w:pPr>
      <w:r w:rsidRPr="003A436F">
        <w:rPr>
          <w:lang w:val="pt-BR"/>
        </w:rPr>
        <w:t>Dl. Președinte: și acum ce vrei?</w:t>
      </w:r>
    </w:p>
    <w:p w14:paraId="7E82F928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Dl. Coman: să fie pașii legali, a plătit Manta?</w:t>
      </w:r>
    </w:p>
    <w:p w14:paraId="019D8220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Dl. Președinte:da, a plătit 50.000 lei la impozit, comisia răspunde.</w:t>
      </w:r>
    </w:p>
    <w:p w14:paraId="1295AC37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lastRenderedPageBreak/>
        <w:t>Dl Primar: să vă citesc adresa venită de la Prefectură.(se dă citire adresei nr. 3381/09.05.2025).</w:t>
      </w:r>
    </w:p>
    <w:p w14:paraId="12FC825E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Dl. Popescu:Emile, tu le-ai spus la fermieri.</w:t>
      </w:r>
    </w:p>
    <w:p w14:paraId="7C21FA98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Dl. Președinte:da, le-am spus adevărul.</w:t>
      </w:r>
    </w:p>
    <w:p w14:paraId="3E978262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 xml:space="preserve"> Dl președinte  supune la vot și se votează cu 5 voturi ,,pentru” , 1 vot ”abținere”, 3 voturi ”împotrivă”, astfel proiectul de hotărâre prezentat nu devine hotărâre.</w:t>
      </w:r>
    </w:p>
    <w:p w14:paraId="5571ADB6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6. Este supus dezbaterii punctul șase de pe ordinea de zi proiectul de hotărâre ce suplimentează ordinea de zi : privind corectarea limitei intravilan/extravilan cu referatul de specialitate pentru trei puncte.</w:t>
      </w:r>
    </w:p>
    <w:p w14:paraId="0521FD3B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Se prezintă proiectul de hotarare însoțit de referatul de aprobare, raportul de specialitate, avizul de legalitate al secretarului și rapoartele de avizare ale comisiilor de specialitate cu aviz favorabil.</w:t>
      </w:r>
    </w:p>
    <w:p w14:paraId="03FC794F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 președinte  supune la vot și se votează cu 9 voturi ,,pentru” .</w:t>
      </w:r>
    </w:p>
    <w:p w14:paraId="07C67A02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 xml:space="preserve">           7.</w:t>
      </w:r>
      <w:r w:rsidRPr="003A436F">
        <w:rPr>
          <w:lang w:val="it-IT"/>
        </w:rPr>
        <w:tab/>
        <w:t>Întrebări. Interpelări.</w:t>
      </w:r>
    </w:p>
    <w:p w14:paraId="64435BF1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 xml:space="preserve">           8.</w:t>
      </w:r>
      <w:r w:rsidRPr="003A436F">
        <w:rPr>
          <w:lang w:val="it-IT"/>
        </w:rPr>
        <w:tab/>
        <w:t>Diverse.</w:t>
      </w:r>
    </w:p>
    <w:p w14:paraId="072B15C1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Se înscriu la cuvânt, în ordine cronologică, următorii consilier:</w:t>
      </w:r>
    </w:p>
    <w:p w14:paraId="1AEE417E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1.</w:t>
      </w:r>
      <w:r w:rsidRPr="003A436F">
        <w:rPr>
          <w:lang w:val="it-IT"/>
        </w:rPr>
        <w:tab/>
        <w:t>Dl. Popescu</w:t>
      </w:r>
    </w:p>
    <w:p w14:paraId="415330FA" w14:textId="77777777" w:rsidR="003A436F" w:rsidRPr="003A436F" w:rsidRDefault="003A436F" w:rsidP="003A436F">
      <w:pPr>
        <w:rPr>
          <w:lang w:val="es-ES"/>
        </w:rPr>
      </w:pPr>
      <w:r w:rsidRPr="003A436F">
        <w:rPr>
          <w:lang w:val="es-ES"/>
        </w:rPr>
        <w:t>2.</w:t>
      </w:r>
      <w:r w:rsidRPr="003A436F">
        <w:rPr>
          <w:lang w:val="es-ES"/>
        </w:rPr>
        <w:tab/>
        <w:t>Dl. Coman</w:t>
      </w:r>
    </w:p>
    <w:p w14:paraId="2F8AB51F" w14:textId="77777777" w:rsidR="003A436F" w:rsidRPr="003A436F" w:rsidRDefault="003A436F" w:rsidP="003A436F">
      <w:pPr>
        <w:rPr>
          <w:lang w:val="es-ES"/>
        </w:rPr>
      </w:pPr>
      <w:r w:rsidRPr="003A436F">
        <w:rPr>
          <w:lang w:val="es-ES"/>
        </w:rPr>
        <w:t>3.</w:t>
      </w:r>
      <w:r w:rsidRPr="003A436F">
        <w:rPr>
          <w:lang w:val="es-ES"/>
        </w:rPr>
        <w:tab/>
        <w:t>Dl. Bogdan.</w:t>
      </w:r>
    </w:p>
    <w:p w14:paraId="775338FB" w14:textId="77777777" w:rsidR="003A436F" w:rsidRPr="003A436F" w:rsidRDefault="003A436F" w:rsidP="003A436F">
      <w:pPr>
        <w:rPr>
          <w:lang w:val="es-ES"/>
        </w:rPr>
      </w:pPr>
    </w:p>
    <w:p w14:paraId="4EBDE367" w14:textId="77777777" w:rsidR="003A436F" w:rsidRPr="003A436F" w:rsidRDefault="003A436F" w:rsidP="003A436F">
      <w:pPr>
        <w:rPr>
          <w:lang w:val="es-ES"/>
        </w:rPr>
      </w:pPr>
      <w:r w:rsidRPr="003A436F">
        <w:rPr>
          <w:lang w:val="es-ES"/>
        </w:rPr>
        <w:t>1.</w:t>
      </w:r>
      <w:r w:rsidRPr="003A436F">
        <w:rPr>
          <w:lang w:val="es-ES"/>
        </w:rPr>
        <w:tab/>
        <w:t>Dl. Popescu: când se demarează lucrarea cu rigola pe strada Brădet?</w:t>
      </w:r>
    </w:p>
    <w:p w14:paraId="65C9C7BF" w14:textId="77777777" w:rsidR="003A436F" w:rsidRPr="003A436F" w:rsidRDefault="003A436F" w:rsidP="003A436F">
      <w:pPr>
        <w:rPr>
          <w:lang w:val="es-ES"/>
        </w:rPr>
      </w:pPr>
      <w:r w:rsidRPr="003A436F">
        <w:rPr>
          <w:lang w:val="es-ES"/>
        </w:rPr>
        <w:t>Dl. Primar:s-a făcut acum doi ani.</w:t>
      </w:r>
    </w:p>
    <w:p w14:paraId="0900E8B8" w14:textId="77777777" w:rsidR="003A436F" w:rsidRPr="003A436F" w:rsidRDefault="003A436F" w:rsidP="003A436F">
      <w:pPr>
        <w:rPr>
          <w:lang w:val="es-ES"/>
        </w:rPr>
      </w:pPr>
      <w:r w:rsidRPr="003A436F">
        <w:rPr>
          <w:lang w:val="es-ES"/>
        </w:rPr>
        <w:t>Dl. Coman: ca și pe Valea Satului, drumul pe Valea Mălăii.</w:t>
      </w:r>
    </w:p>
    <w:p w14:paraId="02EC97C4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Dl. Primar: trebuie să te adresezi O.S. Voineasa.</w:t>
      </w:r>
    </w:p>
    <w:p w14:paraId="4986E12A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Dl. Coman: obștea că e la Romsila, la Primărie.</w:t>
      </w:r>
    </w:p>
    <w:p w14:paraId="5678F37B" w14:textId="77777777" w:rsidR="003A436F" w:rsidRPr="003A436F" w:rsidRDefault="003A436F" w:rsidP="003A436F">
      <w:pPr>
        <w:rPr>
          <w:lang w:val="pt-BR"/>
        </w:rPr>
      </w:pPr>
      <w:r w:rsidRPr="003A436F">
        <w:rPr>
          <w:lang w:val="pt-BR"/>
        </w:rPr>
        <w:t>Dl. Primar: faci o cerere și o trimitem la O.S. Voineasa.</w:t>
      </w:r>
    </w:p>
    <w:p w14:paraId="7921A3C0" w14:textId="77777777" w:rsidR="003A436F" w:rsidRPr="003A436F" w:rsidRDefault="003A436F" w:rsidP="003A436F">
      <w:pPr>
        <w:rPr>
          <w:lang w:val="pt-BR"/>
        </w:rPr>
      </w:pPr>
      <w:r w:rsidRPr="003A436F">
        <w:rPr>
          <w:lang w:val="pt-BR"/>
        </w:rPr>
        <w:t>Dl. Pleșanu: o să se întrețină drumurile dar o să fie percepută o taxă.</w:t>
      </w:r>
    </w:p>
    <w:p w14:paraId="1A93F670" w14:textId="77777777" w:rsidR="003A436F" w:rsidRPr="003A436F" w:rsidRDefault="003A436F" w:rsidP="003A436F">
      <w:pPr>
        <w:rPr>
          <w:lang w:val="pt-BR"/>
        </w:rPr>
      </w:pPr>
      <w:r w:rsidRPr="003A436F">
        <w:rPr>
          <w:lang w:val="pt-BR"/>
        </w:rPr>
        <w:t>Dl. Jianu: are dreptate și dl Băncescu, dacă și obștile circulă.</w:t>
      </w:r>
    </w:p>
    <w:p w14:paraId="3961D991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lastRenderedPageBreak/>
        <w:t>Dl. Popscu: sunt trecute în inventar?</w:t>
      </w:r>
    </w:p>
    <w:p w14:paraId="79E44FF6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Dl. Primar: nu, nu s-a schimbat administratorul.</w:t>
      </w:r>
    </w:p>
    <w:p w14:paraId="46DC8ABA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Dl. Coman: canalele?</w:t>
      </w:r>
    </w:p>
    <w:p w14:paraId="15C2CCE0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Dl. Primar: terenurile de sub canale sunt ale noastre, canalele la Romsilva.</w:t>
      </w:r>
    </w:p>
    <w:p w14:paraId="6D3A75E7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Dl. Coman: și cum să plătim impozite mai mari?</w:t>
      </w:r>
    </w:p>
    <w:p w14:paraId="76CA1886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Dl. Popescu: și noi plătim impozitul plătit.</w:t>
      </w:r>
    </w:p>
    <w:p w14:paraId="421BC564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2.</w:t>
      </w:r>
      <w:r w:rsidRPr="003A436F">
        <w:rPr>
          <w:lang w:val="it-IT"/>
        </w:rPr>
        <w:tab/>
        <w:t>Dl. Bogdan: problema denivelărilor drumului județean spre Ciunget?</w:t>
      </w:r>
    </w:p>
    <w:p w14:paraId="3E7058C8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Dl. Primar: au promis că rezolvă.</w:t>
      </w:r>
    </w:p>
    <w:p w14:paraId="770AC71F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Dl. Primar: mai avem două probleme:</w:t>
      </w:r>
    </w:p>
    <w:p w14:paraId="7385E1A0" w14:textId="77777777" w:rsidR="003A436F" w:rsidRPr="003A436F" w:rsidRDefault="003A436F" w:rsidP="003A436F">
      <w:pPr>
        <w:rPr>
          <w:lang w:val="pt-BR"/>
        </w:rPr>
      </w:pPr>
      <w:r w:rsidRPr="003A436F">
        <w:rPr>
          <w:lang w:val="pt-BR"/>
        </w:rPr>
        <w:t>-</w:t>
      </w:r>
      <w:r w:rsidRPr="003A436F">
        <w:rPr>
          <w:lang w:val="pt-BR"/>
        </w:rPr>
        <w:tab/>
        <w:t>1.Tariful de salubrizare, s-ar putea să trebuiască să votăm un alt tarif. La ultima întâlnire s- a hotărât că trebuie să le acordăm informații, dar să își întocmească singuri contracte, dacă e să încasăm prin primărie.</w:t>
      </w:r>
    </w:p>
    <w:p w14:paraId="722DB095" w14:textId="77777777" w:rsidR="003A436F" w:rsidRPr="003A436F" w:rsidRDefault="003A436F" w:rsidP="003A436F">
      <w:pPr>
        <w:rPr>
          <w:lang w:val="pt-BR"/>
        </w:rPr>
      </w:pPr>
      <w:r w:rsidRPr="003A436F">
        <w:rPr>
          <w:lang w:val="pt-BR"/>
        </w:rPr>
        <w:t>Dl. Chirculescu: putem să recurgem la modul de paușală?</w:t>
      </w:r>
    </w:p>
    <w:p w14:paraId="5DDC2EE6" w14:textId="77777777" w:rsidR="003A436F" w:rsidRPr="003A436F" w:rsidRDefault="003A436F" w:rsidP="003A436F">
      <w:pPr>
        <w:rPr>
          <w:lang w:val="pt-BR"/>
        </w:rPr>
      </w:pPr>
      <w:r w:rsidRPr="003A436F">
        <w:rPr>
          <w:lang w:val="pt-BR"/>
        </w:rPr>
        <w:t>Dl. Primar: nu putem negocia până nu se plătesc restanțele.</w:t>
      </w:r>
    </w:p>
    <w:p w14:paraId="6300279C" w14:textId="77777777" w:rsidR="003A436F" w:rsidRPr="003A436F" w:rsidRDefault="003A436F" w:rsidP="003A436F">
      <w:pPr>
        <w:rPr>
          <w:lang w:val="pt-BR"/>
        </w:rPr>
      </w:pPr>
      <w:r w:rsidRPr="003A436F">
        <w:rPr>
          <w:lang w:val="pt-BR"/>
        </w:rPr>
        <w:t>-</w:t>
      </w:r>
      <w:r w:rsidRPr="003A436F">
        <w:rPr>
          <w:lang w:val="pt-BR"/>
        </w:rPr>
        <w:tab/>
        <w:t>2. Apa: avem două amenzi ANRSC și DSP.</w:t>
      </w:r>
    </w:p>
    <w:p w14:paraId="17FC87C2" w14:textId="77777777" w:rsidR="003A436F" w:rsidRPr="003A436F" w:rsidRDefault="003A436F" w:rsidP="003A436F">
      <w:pPr>
        <w:rPr>
          <w:lang w:val="pt-BR"/>
        </w:rPr>
      </w:pPr>
      <w:r w:rsidRPr="003A436F">
        <w:rPr>
          <w:lang w:val="pt-BR"/>
        </w:rPr>
        <w:t>Dl. Popescu: și nu facem serviciul funcțional?</w:t>
      </w:r>
    </w:p>
    <w:p w14:paraId="4DF0C929" w14:textId="77777777" w:rsidR="003A436F" w:rsidRPr="003A436F" w:rsidRDefault="003A436F" w:rsidP="003A436F">
      <w:pPr>
        <w:rPr>
          <w:lang w:val="pt-BR"/>
        </w:rPr>
      </w:pPr>
      <w:r w:rsidRPr="003A436F">
        <w:rPr>
          <w:lang w:val="pt-BR"/>
        </w:rPr>
        <w:t>Dl. Primar: am trimis o propunedre la ANRSC.</w:t>
      </w:r>
    </w:p>
    <w:p w14:paraId="2961FFC4" w14:textId="77777777" w:rsidR="003A436F" w:rsidRPr="003A436F" w:rsidRDefault="003A436F" w:rsidP="003A436F">
      <w:pPr>
        <w:rPr>
          <w:lang w:val="pt-BR"/>
        </w:rPr>
      </w:pPr>
      <w:r w:rsidRPr="003A436F">
        <w:rPr>
          <w:lang w:val="pt-BR"/>
        </w:rPr>
        <w:t>Dl. Ioil: dacă e neagră cum să ceri banii pe apă?</w:t>
      </w:r>
    </w:p>
    <w:p w14:paraId="2F9DBBD3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pt-BR"/>
        </w:rPr>
        <w:t xml:space="preserve">Dl. Primar: la Săliște au greșit oamenii că au legat cele două rețele între ele. </w:t>
      </w:r>
      <w:r w:rsidRPr="003A436F">
        <w:rPr>
          <w:lang w:val="it-IT"/>
        </w:rPr>
        <w:t>La Malaia e mai puțină apă ca la Săliște.</w:t>
      </w:r>
    </w:p>
    <w:p w14:paraId="513B5B47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Dl. Popescu: e m ai mare taxa la gunoi.</w:t>
      </w:r>
    </w:p>
    <w:p w14:paraId="6D299386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Dl. Primar: serviciul de apă și canal se autofinanțează. Trebui să plătim corect. La Săliște și Ciunget trebuie să punem apometre.</w:t>
      </w:r>
    </w:p>
    <w:p w14:paraId="6F0D689F" w14:textId="77777777" w:rsidR="003A436F" w:rsidRPr="003A436F" w:rsidRDefault="003A436F" w:rsidP="003A436F">
      <w:pPr>
        <w:rPr>
          <w:lang w:val="pt-BR"/>
        </w:rPr>
      </w:pPr>
      <w:r w:rsidRPr="003A436F">
        <w:rPr>
          <w:lang w:val="pt-BR"/>
        </w:rPr>
        <w:t>Dl. Chirculescu: ar fii bin e să anunțăm oamenii.</w:t>
      </w:r>
    </w:p>
    <w:p w14:paraId="7073A028" w14:textId="77777777" w:rsidR="003A436F" w:rsidRPr="003A436F" w:rsidRDefault="003A436F" w:rsidP="003A436F">
      <w:pPr>
        <w:rPr>
          <w:lang w:val="it-IT"/>
        </w:rPr>
      </w:pPr>
      <w:r w:rsidRPr="003A436F">
        <w:rPr>
          <w:lang w:val="it-IT"/>
        </w:rPr>
        <w:t>Dl. Primar: o să continuăm cu scoaterea conductei de pe proprietăți, cum am făcut la Uzină.</w:t>
      </w:r>
    </w:p>
    <w:p w14:paraId="6829DCCD" w14:textId="1ED41D3D" w:rsidR="003A436F" w:rsidRDefault="003A436F" w:rsidP="003A436F">
      <w:pPr>
        <w:rPr>
          <w:lang w:val="it-IT"/>
        </w:rPr>
      </w:pPr>
      <w:r w:rsidRPr="003A436F">
        <w:rPr>
          <w:lang w:val="it-IT"/>
        </w:rPr>
        <w:t>Dl. Primar: azi o să fie o rectificare de buget la Consiliul Județean, o să primim 500.000 lei, bani care vor merge către biserici. Luna viitoare se depun cele două documentații.</w:t>
      </w:r>
    </w:p>
    <w:p w14:paraId="47729C66" w14:textId="77777777" w:rsidR="00974FC7" w:rsidRPr="00974FC7" w:rsidRDefault="00974FC7" w:rsidP="00974FC7">
      <w:pPr>
        <w:rPr>
          <w:lang w:val="it-IT"/>
        </w:rPr>
      </w:pPr>
      <w:r w:rsidRPr="00974FC7">
        <w:rPr>
          <w:lang w:val="it-IT"/>
        </w:rPr>
        <w:lastRenderedPageBreak/>
        <w:t>Domnul preşedinte de şedinţă întreabă dacă cineva mai are ceva de spus, iar domnii consilieri au răspuns că nu mai au probleme de discutat, în consecinţă şedinţa a fost declarată închisă.</w:t>
      </w:r>
    </w:p>
    <w:p w14:paraId="717B6770" w14:textId="0BEC79EA" w:rsidR="004461BD" w:rsidRPr="001A00F1" w:rsidRDefault="00000000">
      <w:pPr>
        <w:rPr>
          <w:lang w:val="pt-BR"/>
        </w:rPr>
      </w:pPr>
      <w:r w:rsidRPr="001A00F1">
        <w:rPr>
          <w:lang w:val="pt-BR"/>
        </w:rPr>
        <w:t xml:space="preserve">Președintele de ședință: </w:t>
      </w:r>
      <w:r w:rsidR="001A00F1">
        <w:rPr>
          <w:lang w:val="pt-BR"/>
        </w:rPr>
        <w:t>Alexescu Emil</w:t>
      </w:r>
    </w:p>
    <w:p w14:paraId="263C2103" w14:textId="2C5996E0" w:rsidR="004461BD" w:rsidRPr="001A00F1" w:rsidRDefault="00000000">
      <w:pPr>
        <w:rPr>
          <w:lang w:val="pt-BR"/>
        </w:rPr>
      </w:pPr>
      <w:r w:rsidRPr="001A00F1">
        <w:rPr>
          <w:lang w:val="pt-BR"/>
        </w:rPr>
        <w:t xml:space="preserve">Secretarul general: </w:t>
      </w:r>
      <w:r w:rsidR="001A00F1">
        <w:rPr>
          <w:lang w:val="pt-BR"/>
        </w:rPr>
        <w:t>Pleșanu Ana-Maria</w:t>
      </w:r>
    </w:p>
    <w:sectPr w:rsidR="004461BD" w:rsidRPr="001A00F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49831261">
    <w:abstractNumId w:val="8"/>
  </w:num>
  <w:num w:numId="2" w16cid:durableId="964851696">
    <w:abstractNumId w:val="6"/>
  </w:num>
  <w:num w:numId="3" w16cid:durableId="1607419658">
    <w:abstractNumId w:val="5"/>
  </w:num>
  <w:num w:numId="4" w16cid:durableId="3436535">
    <w:abstractNumId w:val="4"/>
  </w:num>
  <w:num w:numId="5" w16cid:durableId="367996560">
    <w:abstractNumId w:val="7"/>
  </w:num>
  <w:num w:numId="6" w16cid:durableId="1319916104">
    <w:abstractNumId w:val="3"/>
  </w:num>
  <w:num w:numId="7" w16cid:durableId="11760657">
    <w:abstractNumId w:val="2"/>
  </w:num>
  <w:num w:numId="8" w16cid:durableId="2060977844">
    <w:abstractNumId w:val="1"/>
  </w:num>
  <w:num w:numId="9" w16cid:durableId="293217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46C4A"/>
    <w:rsid w:val="0015074B"/>
    <w:rsid w:val="001A00F1"/>
    <w:rsid w:val="0029639D"/>
    <w:rsid w:val="00326F90"/>
    <w:rsid w:val="00346B8E"/>
    <w:rsid w:val="003A436F"/>
    <w:rsid w:val="0041311A"/>
    <w:rsid w:val="004461BD"/>
    <w:rsid w:val="00604812"/>
    <w:rsid w:val="00691F51"/>
    <w:rsid w:val="006A5D59"/>
    <w:rsid w:val="006B47EC"/>
    <w:rsid w:val="006F2B57"/>
    <w:rsid w:val="00930E2E"/>
    <w:rsid w:val="00974FC7"/>
    <w:rsid w:val="00AA1D8D"/>
    <w:rsid w:val="00B47730"/>
    <w:rsid w:val="00C22F75"/>
    <w:rsid w:val="00C2585D"/>
    <w:rsid w:val="00CB0664"/>
    <w:rsid w:val="00D91AA9"/>
    <w:rsid w:val="00DB1FD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D976DF"/>
  <w14:defaultImageDpi w14:val="300"/>
  <w15:docId w15:val="{A2691DFD-F8B5-4B70-9937-218F84920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1226</Words>
  <Characters>6991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8201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Primaria Malaia</cp:lastModifiedBy>
  <cp:revision>3</cp:revision>
  <dcterms:created xsi:type="dcterms:W3CDTF">2025-07-09T06:11:00Z</dcterms:created>
  <dcterms:modified xsi:type="dcterms:W3CDTF">2025-07-09T06:13:00Z</dcterms:modified>
  <cp:category/>
</cp:coreProperties>
</file>